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5406A" w14:textId="6CB5A936" w:rsidR="00070AC0" w:rsidRDefault="00000000">
      <w:pPr>
        <w:pStyle w:val="Kop1"/>
      </w:pPr>
      <w:r>
        <w:t xml:space="preserve">CEISO – Dakrandprofielen in aluminium type ALU 45/62 </w:t>
      </w:r>
    </w:p>
    <w:p w14:paraId="02D4E57F" w14:textId="77777777" w:rsidR="00070AC0" w:rsidRDefault="00000000">
      <w:r>
        <w:t>Bijkomende technische informatie verkrijgbaar via www.ceiso.be</w:t>
      </w:r>
    </w:p>
    <w:p w14:paraId="3C74FB73" w14:textId="77777777" w:rsidR="00070AC0" w:rsidRDefault="00000000">
      <w:pPr>
        <w:pStyle w:val="Kop2"/>
      </w:pPr>
      <w:r>
        <w:t>1. Omschrijving</w:t>
      </w:r>
    </w:p>
    <w:p w14:paraId="6EDF3B1A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04EB3A80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4F300343" w14:textId="77777777" w:rsidR="00070AC0" w:rsidRDefault="00000000">
      <w:r>
        <w:t>Het geheel omvat onder meer:</w:t>
      </w:r>
    </w:p>
    <w:p w14:paraId="7FF9F51B" w14:textId="77777777" w:rsidR="00070AC0" w:rsidRDefault="00000000">
      <w:pPr>
        <w:pStyle w:val="Lijstopsomteken"/>
      </w:pPr>
      <w:r>
        <w:t>aluminium dakrandprofielen</w:t>
      </w:r>
    </w:p>
    <w:p w14:paraId="333D0FDC" w14:textId="77777777" w:rsidR="00070AC0" w:rsidRDefault="00000000">
      <w:pPr>
        <w:pStyle w:val="Lijstopsomteken"/>
      </w:pPr>
      <w:r>
        <w:t>verbindingsplaatjes</w:t>
      </w:r>
    </w:p>
    <w:p w14:paraId="489638EC" w14:textId="77777777" w:rsidR="00070AC0" w:rsidRDefault="00000000">
      <w:pPr>
        <w:pStyle w:val="Lijstopsomteken"/>
      </w:pPr>
      <w:r>
        <w:t>prefab binnen- en buitenhoeken</w:t>
      </w:r>
    </w:p>
    <w:p w14:paraId="461292F2" w14:textId="77777777" w:rsidR="00070AC0" w:rsidRDefault="00000000">
      <w:pPr>
        <w:pStyle w:val="Lijstopsomteken"/>
      </w:pPr>
      <w:r>
        <w:t>bevestigingsmiddelen</w:t>
      </w:r>
    </w:p>
    <w:p w14:paraId="519C2641" w14:textId="77777777" w:rsidR="00070AC0" w:rsidRDefault="00000000">
      <w:pPr>
        <w:pStyle w:val="Lijstopsomteken"/>
      </w:pPr>
      <w:r>
        <w:t>alle nodige hulpstukken voor een volledige montage</w:t>
      </w:r>
    </w:p>
    <w:p w14:paraId="6E746B5E" w14:textId="77777777" w:rsidR="00070AC0" w:rsidRDefault="00000000">
      <w:pPr>
        <w:pStyle w:val="Kop2"/>
      </w:pPr>
      <w:r>
        <w:t>2. Materiaal</w:t>
      </w:r>
    </w:p>
    <w:p w14:paraId="0347FA9A" w14:textId="77777777" w:rsidR="00070AC0" w:rsidRDefault="00000000">
      <w:r>
        <w:t>De dakrandprofielen zijn vervaardigd uit geëxtrudeerde aluminiumlegering EN AW 6060 T66 (Al Mg Si 0,5).</w:t>
      </w:r>
    </w:p>
    <w:p w14:paraId="7B658663" w14:textId="77777777" w:rsidR="00070AC0" w:rsidRDefault="00000000">
      <w:r>
        <w:t>Kenmerken van het profiel:</w:t>
      </w:r>
    </w:p>
    <w:p w14:paraId="00E176C3" w14:textId="77777777" w:rsidR="00070AC0" w:rsidRDefault="00000000">
      <w:pPr>
        <w:pStyle w:val="Lijstopsomteken"/>
      </w:pPr>
      <w:r>
        <w:t>hoogte: 45 mm</w:t>
      </w:r>
    </w:p>
    <w:p w14:paraId="6495C585" w14:textId="77777777" w:rsidR="00070AC0" w:rsidRDefault="00000000">
      <w:pPr>
        <w:pStyle w:val="Lijstopsomteken"/>
      </w:pPr>
      <w:r>
        <w:t>breedte: 62 mm</w:t>
      </w:r>
    </w:p>
    <w:p w14:paraId="60C75F60" w14:textId="77777777" w:rsidR="00070AC0" w:rsidRDefault="00000000">
      <w:pPr>
        <w:pStyle w:val="Lijstopsomteken"/>
      </w:pPr>
      <w:r>
        <w:t>wanddikte: 1,20 mm</w:t>
      </w:r>
    </w:p>
    <w:p w14:paraId="5BA2C5EF" w14:textId="77777777" w:rsidR="00070AC0" w:rsidRDefault="00000000">
      <w:pPr>
        <w:pStyle w:val="Lijstopsomteken"/>
      </w:pPr>
      <w:r>
        <w:t>aanslag: 7 mm</w:t>
      </w:r>
    </w:p>
    <w:p w14:paraId="0E90366C" w14:textId="77777777" w:rsidR="00070AC0" w:rsidRDefault="00000000">
      <w:pPr>
        <w:pStyle w:val="Lijstopsomteken"/>
      </w:pPr>
      <w:r>
        <w:t>nuttige hoogte onder oplegvlak: 30 mm</w:t>
      </w:r>
    </w:p>
    <w:p w14:paraId="4D84837B" w14:textId="77777777" w:rsidR="00070AC0" w:rsidRDefault="00000000">
      <w:pPr>
        <w:pStyle w:val="Lijstopsomteken"/>
      </w:pPr>
      <w:r>
        <w:t>afstand voorzijde tot muur: 12 mm</w:t>
      </w:r>
    </w:p>
    <w:p w14:paraId="6FB4F300" w14:textId="77777777" w:rsidR="00070AC0" w:rsidRDefault="00000000">
      <w:pPr>
        <w:pStyle w:val="Lijstopsomteken"/>
      </w:pPr>
      <w:r>
        <w:t>standaardlengte: 3,00 m</w:t>
      </w:r>
    </w:p>
    <w:p w14:paraId="0BDB47BB" w14:textId="77777777" w:rsidR="00070AC0" w:rsidRDefault="00000000">
      <w:pPr>
        <w:pStyle w:val="Lijstopsomteken"/>
      </w:pPr>
      <w:r>
        <w:t>gewicht: ca. 476 g/m</w:t>
      </w:r>
    </w:p>
    <w:p w14:paraId="765B86CE" w14:textId="77777777" w:rsidR="00070AC0" w:rsidRDefault="00000000">
      <w:r>
        <w:t>Het oplegvlak van het profiel is voorzien van een geribbelde profilering.</w:t>
      </w:r>
    </w:p>
    <w:p w14:paraId="304F7DAE" w14:textId="77777777" w:rsidR="00070AC0" w:rsidRDefault="00000000">
      <w:r>
        <w:t>Toebehoren:</w:t>
      </w:r>
    </w:p>
    <w:p w14:paraId="749544F7" w14:textId="77777777" w:rsidR="00070AC0" w:rsidRDefault="00000000">
      <w:pPr>
        <w:pStyle w:val="Lijstopsomteken"/>
      </w:pPr>
      <w:r>
        <w:t>gelaste prefab binnen- en buitenhoeken 300 × 300 mm</w:t>
      </w:r>
    </w:p>
    <w:p w14:paraId="1D839FE2" w14:textId="77777777" w:rsidR="00070AC0" w:rsidRDefault="00000000">
      <w:pPr>
        <w:pStyle w:val="Lijstopsomteken"/>
      </w:pPr>
      <w:r>
        <w:t>verbindingsplaatjes met gebroken hoeken, breedte 60 mm, dikte 2 mm.</w:t>
      </w:r>
    </w:p>
    <w:p w14:paraId="5D996728" w14:textId="77777777" w:rsidR="00070AC0" w:rsidRDefault="00000000">
      <w:pPr>
        <w:pStyle w:val="Kop2"/>
      </w:pPr>
      <w:r>
        <w:t>3. Oppervlaktebehandeling</w:t>
      </w:r>
    </w:p>
    <w:p w14:paraId="6117635D" w14:textId="77777777" w:rsidR="00070AC0" w:rsidRDefault="00000000">
      <w:r>
        <w:t>De profielen worden geleverd met een poedercoating volgens de geldende Qualicoat-richtlijnen.</w:t>
      </w:r>
    </w:p>
    <w:p w14:paraId="594BCDF6" w14:textId="77777777" w:rsidR="00070AC0" w:rsidRDefault="00000000">
      <w:r>
        <w:lastRenderedPageBreak/>
        <w:t>Kenmerken:</w:t>
      </w:r>
    </w:p>
    <w:p w14:paraId="4C2934C7" w14:textId="77777777" w:rsidR="00070AC0" w:rsidRDefault="00000000">
      <w:pPr>
        <w:pStyle w:val="Lijstopsomteken"/>
      </w:pPr>
      <w:r>
        <w:t>minimale laagdikte: 60 μm</w:t>
      </w:r>
    </w:p>
    <w:p w14:paraId="63DA8B09" w14:textId="77777777" w:rsidR="00070AC0" w:rsidRDefault="00000000">
      <w:pPr>
        <w:pStyle w:val="Lijstopsomteken"/>
      </w:pPr>
      <w:r>
        <w:t>kleur: volgens RAL-kleur naar keuze van de ontwerper</w:t>
      </w:r>
    </w:p>
    <w:p w14:paraId="5214C2D1" w14:textId="77777777" w:rsidR="00070AC0" w:rsidRDefault="00000000">
      <w:pPr>
        <w:pStyle w:val="Lijstopsomteken"/>
      </w:pPr>
      <w:r>
        <w:t>afwerking: standaard, structuur of metallic mogelijk</w:t>
      </w:r>
    </w:p>
    <w:p w14:paraId="0182B102" w14:textId="77777777" w:rsidR="00070AC0" w:rsidRDefault="00000000">
      <w:pPr>
        <w:pStyle w:val="Kop2"/>
      </w:pPr>
      <w:r>
        <w:t>4. Uitvoering</w:t>
      </w:r>
    </w:p>
    <w:p w14:paraId="0DCD4E7B" w14:textId="77777777" w:rsidR="00070AC0" w:rsidRDefault="00000000">
      <w:r>
        <w:t>De plaatsing gebeurt volgens de voorschriften van de fabrikant en volgens de regels van goed vakmanschap.</w:t>
      </w:r>
    </w:p>
    <w:p w14:paraId="1848735E" w14:textId="77777777" w:rsidR="00070AC0" w:rsidRDefault="00000000">
      <w:r>
        <w:t>De uitvoering omvat onder meer:</w:t>
      </w:r>
    </w:p>
    <w:p w14:paraId="2E7EA259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4B26ED36" w14:textId="77777777" w:rsidR="00070AC0" w:rsidRDefault="00000000">
      <w:pPr>
        <w:pStyle w:val="Lijstopsomteken"/>
      </w:pPr>
      <w:r>
        <w:t>toepassing van verbindingsplaatjes tussen de profielen</w:t>
      </w:r>
    </w:p>
    <w:p w14:paraId="2F670DA4" w14:textId="77777777" w:rsidR="00070AC0" w:rsidRDefault="00000000">
      <w:pPr>
        <w:pStyle w:val="Lijstopsomteken"/>
      </w:pPr>
      <w:r>
        <w:t>plaatsing van prefab binnen- en buitenhoeken</w:t>
      </w:r>
    </w:p>
    <w:p w14:paraId="1F8326A5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056E4829" w14:textId="77777777" w:rsidR="00070AC0" w:rsidRDefault="00000000">
      <w:pPr>
        <w:pStyle w:val="Lijstopsomteken"/>
      </w:pPr>
      <w:r>
        <w:t>realisatie van een doorlopende en stabiele randafwerking</w:t>
      </w:r>
    </w:p>
    <w:p w14:paraId="72D2F38E" w14:textId="77777777" w:rsidR="00070AC0" w:rsidRDefault="00000000">
      <w:r>
        <w:t>Alle bevestigingen gebeuren mechanisch met aangepaste bevestigingsmiddelen, geschikt voor de ondergrond.</w:t>
      </w:r>
    </w:p>
    <w:p w14:paraId="21D6844D" w14:textId="77777777" w:rsidR="00070AC0" w:rsidRDefault="00000000">
      <w:pPr>
        <w:pStyle w:val="Kop2"/>
      </w:pPr>
      <w:r>
        <w:t>5. Meetcode</w:t>
      </w:r>
    </w:p>
    <w:p w14:paraId="3D9E3F3C" w14:textId="77777777" w:rsidR="00070AC0" w:rsidRDefault="00000000">
      <w:r>
        <w:t>De dakrandprofielen worden gemeten per strekkende meter.</w:t>
      </w:r>
    </w:p>
    <w:p w14:paraId="7AECC2A6" w14:textId="77777777" w:rsidR="00070AC0" w:rsidRDefault="00000000">
      <w:r>
        <w:t>De prijs omvat:</w:t>
      </w:r>
    </w:p>
    <w:p w14:paraId="67F4630C" w14:textId="77777777" w:rsidR="00070AC0" w:rsidRDefault="00000000">
      <w:pPr>
        <w:pStyle w:val="Lijstopsomteken"/>
      </w:pPr>
      <w:r>
        <w:t>levering van de profielen</w:t>
      </w:r>
    </w:p>
    <w:p w14:paraId="2588B03B" w14:textId="77777777" w:rsidR="00070AC0" w:rsidRDefault="00000000">
      <w:pPr>
        <w:pStyle w:val="Lijstopsomteken"/>
      </w:pPr>
      <w:r>
        <w:t>verbindingsstukken</w:t>
      </w:r>
    </w:p>
    <w:p w14:paraId="07DD9E5B" w14:textId="77777777" w:rsidR="00070AC0" w:rsidRDefault="00000000">
      <w:pPr>
        <w:pStyle w:val="Lijstopsomteken"/>
      </w:pPr>
      <w:r>
        <w:t>binnen- en buitenhoeken</w:t>
      </w:r>
    </w:p>
    <w:p w14:paraId="5C10B125" w14:textId="77777777" w:rsidR="00070AC0" w:rsidRDefault="00000000">
      <w:pPr>
        <w:pStyle w:val="Lijstopsomteken"/>
      </w:pPr>
      <w:r>
        <w:t>bevestigingsmiddelen</w:t>
      </w:r>
    </w:p>
    <w:p w14:paraId="0768B91A" w14:textId="77777777" w:rsidR="00070AC0" w:rsidRDefault="00000000">
      <w:pPr>
        <w:pStyle w:val="Lijstopsomteken"/>
      </w:pPr>
      <w:r>
        <w:t>alle nodige hulpstukken</w:t>
      </w:r>
    </w:p>
    <w:p w14:paraId="5791DA0F" w14:textId="77777777" w:rsidR="00070AC0" w:rsidRDefault="00000000">
      <w:pPr>
        <w:pStyle w:val="Lijstopsomteken"/>
      </w:pPr>
      <w:r>
        <w:t>volledige plaatsing</w:t>
      </w:r>
    </w:p>
    <w:p w14:paraId="11675375" w14:textId="77777777" w:rsidR="00070AC0" w:rsidRDefault="00000000">
      <w:r>
        <w:t>Eenheid van meting: m</w:t>
      </w:r>
    </w:p>
    <w:p w14:paraId="43F97975" w14:textId="77777777" w:rsidR="00070AC0" w:rsidRDefault="00000000">
      <w:r>
        <w:br w:type="page"/>
      </w:r>
    </w:p>
    <w:p w14:paraId="54B5620F" w14:textId="78F6292D" w:rsidR="00070AC0" w:rsidRDefault="00000000">
      <w:pPr>
        <w:pStyle w:val="Kop1"/>
      </w:pPr>
      <w:r>
        <w:lastRenderedPageBreak/>
        <w:t xml:space="preserve">CEISO – Dakrandprofielen in aluminium type ALU 60/62 </w:t>
      </w:r>
    </w:p>
    <w:p w14:paraId="4D7FAA26" w14:textId="77777777" w:rsidR="00070AC0" w:rsidRDefault="00000000">
      <w:r>
        <w:t>Bijkomende technische informatie verkrijgbaar via www.ceiso.be</w:t>
      </w:r>
    </w:p>
    <w:p w14:paraId="35AF3F55" w14:textId="77777777" w:rsidR="00070AC0" w:rsidRDefault="00000000">
      <w:pPr>
        <w:pStyle w:val="Kop2"/>
      </w:pPr>
      <w:r>
        <w:t>1. Omschrijving</w:t>
      </w:r>
    </w:p>
    <w:p w14:paraId="1F1D7D51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495D534F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1C51D119" w14:textId="77777777" w:rsidR="00070AC0" w:rsidRDefault="00000000">
      <w:r>
        <w:t>Het geheel omvat onder meer:</w:t>
      </w:r>
    </w:p>
    <w:p w14:paraId="09CF65EE" w14:textId="77777777" w:rsidR="00070AC0" w:rsidRDefault="00000000">
      <w:pPr>
        <w:pStyle w:val="Lijstopsomteken"/>
      </w:pPr>
      <w:r>
        <w:t>aluminium dakrandprofielen</w:t>
      </w:r>
    </w:p>
    <w:p w14:paraId="748617A0" w14:textId="77777777" w:rsidR="00070AC0" w:rsidRDefault="00000000">
      <w:pPr>
        <w:pStyle w:val="Lijstopsomteken"/>
      </w:pPr>
      <w:r>
        <w:t>verbindingsplaatjes</w:t>
      </w:r>
    </w:p>
    <w:p w14:paraId="57454FDB" w14:textId="77777777" w:rsidR="00070AC0" w:rsidRDefault="00000000">
      <w:pPr>
        <w:pStyle w:val="Lijstopsomteken"/>
      </w:pPr>
      <w:r>
        <w:t>prefab binnen- en buitenhoeken</w:t>
      </w:r>
    </w:p>
    <w:p w14:paraId="191572C8" w14:textId="77777777" w:rsidR="00070AC0" w:rsidRDefault="00000000">
      <w:pPr>
        <w:pStyle w:val="Lijstopsomteken"/>
      </w:pPr>
      <w:r>
        <w:t>bevestigingsmiddelen</w:t>
      </w:r>
    </w:p>
    <w:p w14:paraId="66E11D8C" w14:textId="77777777" w:rsidR="00070AC0" w:rsidRDefault="00000000">
      <w:pPr>
        <w:pStyle w:val="Lijstopsomteken"/>
      </w:pPr>
      <w:r>
        <w:t>alle nodige hulpstukken voor een volledige montage</w:t>
      </w:r>
    </w:p>
    <w:p w14:paraId="65377B38" w14:textId="77777777" w:rsidR="00070AC0" w:rsidRDefault="00000000">
      <w:pPr>
        <w:pStyle w:val="Kop2"/>
      </w:pPr>
      <w:r>
        <w:t>2. Materiaal</w:t>
      </w:r>
    </w:p>
    <w:p w14:paraId="1C7EFABF" w14:textId="77777777" w:rsidR="00070AC0" w:rsidRDefault="00000000">
      <w:r>
        <w:t>De dakrandprofielen zijn vervaardigd uit geëxtrudeerde aluminiumlegering EN AW 6060 T66 (Al Mg Si 0,5).</w:t>
      </w:r>
    </w:p>
    <w:p w14:paraId="4E663E56" w14:textId="77777777" w:rsidR="00070AC0" w:rsidRDefault="00000000">
      <w:r>
        <w:t>Kenmerken van het profiel:</w:t>
      </w:r>
    </w:p>
    <w:p w14:paraId="437257FC" w14:textId="77777777" w:rsidR="00070AC0" w:rsidRDefault="00000000">
      <w:pPr>
        <w:pStyle w:val="Lijstopsomteken"/>
      </w:pPr>
      <w:r>
        <w:t>hoogte: 60 mm</w:t>
      </w:r>
    </w:p>
    <w:p w14:paraId="14A64A39" w14:textId="77777777" w:rsidR="00070AC0" w:rsidRDefault="00000000">
      <w:pPr>
        <w:pStyle w:val="Lijstopsomteken"/>
      </w:pPr>
      <w:r>
        <w:t>breedte: 62 mm</w:t>
      </w:r>
    </w:p>
    <w:p w14:paraId="4A7A20DB" w14:textId="77777777" w:rsidR="00070AC0" w:rsidRDefault="00000000">
      <w:pPr>
        <w:pStyle w:val="Lijstopsomteken"/>
      </w:pPr>
      <w:r>
        <w:t>wanddikte: 1,20 mm</w:t>
      </w:r>
    </w:p>
    <w:p w14:paraId="4A4B5B95" w14:textId="77777777" w:rsidR="00070AC0" w:rsidRDefault="00000000">
      <w:pPr>
        <w:pStyle w:val="Lijstopsomteken"/>
      </w:pPr>
      <w:r>
        <w:t>aanslag: 12 mm</w:t>
      </w:r>
    </w:p>
    <w:p w14:paraId="48053DCB" w14:textId="77777777" w:rsidR="00070AC0" w:rsidRDefault="00000000">
      <w:pPr>
        <w:pStyle w:val="Lijstopsomteken"/>
      </w:pPr>
      <w:r>
        <w:t>nuttige hoogte onder oplegvlak: 45 mm</w:t>
      </w:r>
    </w:p>
    <w:p w14:paraId="0C206659" w14:textId="77777777" w:rsidR="00070AC0" w:rsidRDefault="00000000">
      <w:pPr>
        <w:pStyle w:val="Lijstopsomteken"/>
      </w:pPr>
      <w:r>
        <w:t>afstand voorzijde tot muur: 12 mm</w:t>
      </w:r>
    </w:p>
    <w:p w14:paraId="52031064" w14:textId="77777777" w:rsidR="00070AC0" w:rsidRDefault="00000000">
      <w:pPr>
        <w:pStyle w:val="Lijstopsomteken"/>
      </w:pPr>
      <w:r>
        <w:t>standaardlengte: 3,00 m</w:t>
      </w:r>
    </w:p>
    <w:p w14:paraId="5A989EAC" w14:textId="77777777" w:rsidR="00070AC0" w:rsidRDefault="00000000">
      <w:pPr>
        <w:pStyle w:val="Lijstopsomteken"/>
      </w:pPr>
      <w:r>
        <w:t>gewicht: ca. 551 g/m</w:t>
      </w:r>
    </w:p>
    <w:p w14:paraId="2C0C1E3A" w14:textId="77777777" w:rsidR="00070AC0" w:rsidRDefault="00000000">
      <w:r>
        <w:t>Het oplegvlak van het profiel is voorzien van een geribbelde profilering.</w:t>
      </w:r>
    </w:p>
    <w:p w14:paraId="67F06691" w14:textId="77777777" w:rsidR="00070AC0" w:rsidRDefault="00000000">
      <w:r>
        <w:t>Toebehoren:</w:t>
      </w:r>
    </w:p>
    <w:p w14:paraId="0C9BBE2B" w14:textId="77777777" w:rsidR="00070AC0" w:rsidRDefault="00000000">
      <w:pPr>
        <w:pStyle w:val="Lijstopsomteken"/>
      </w:pPr>
      <w:r>
        <w:t>gelaste prefab binnen- en buitenhoeken 300 × 300 mm</w:t>
      </w:r>
    </w:p>
    <w:p w14:paraId="4DDB23E7" w14:textId="77777777" w:rsidR="00070AC0" w:rsidRDefault="00000000">
      <w:pPr>
        <w:pStyle w:val="Lijstopsomteken"/>
      </w:pPr>
      <w:r>
        <w:t>verbindingsplaatjes met gebroken hoeken, breedte 60 mm, dikte 2 mm.</w:t>
      </w:r>
    </w:p>
    <w:p w14:paraId="6AFD3C2B" w14:textId="77777777" w:rsidR="00070AC0" w:rsidRDefault="00000000">
      <w:pPr>
        <w:pStyle w:val="Kop2"/>
      </w:pPr>
      <w:r>
        <w:t>3. Oppervlaktebehandeling</w:t>
      </w:r>
    </w:p>
    <w:p w14:paraId="0FFA2301" w14:textId="77777777" w:rsidR="00070AC0" w:rsidRDefault="00000000">
      <w:r>
        <w:t>De profielen worden geleverd met een poedercoating volgens de geldende Qualicoat-richtlijnen.</w:t>
      </w:r>
    </w:p>
    <w:p w14:paraId="0A1D87B4" w14:textId="77777777" w:rsidR="00070AC0" w:rsidRDefault="00000000">
      <w:r>
        <w:lastRenderedPageBreak/>
        <w:t>Kenmerken:</w:t>
      </w:r>
    </w:p>
    <w:p w14:paraId="29EBA98F" w14:textId="77777777" w:rsidR="00070AC0" w:rsidRDefault="00000000">
      <w:pPr>
        <w:pStyle w:val="Lijstopsomteken"/>
      </w:pPr>
      <w:r>
        <w:t>minimale laagdikte: 60 μm</w:t>
      </w:r>
    </w:p>
    <w:p w14:paraId="50D48A05" w14:textId="77777777" w:rsidR="00070AC0" w:rsidRDefault="00000000">
      <w:pPr>
        <w:pStyle w:val="Lijstopsomteken"/>
      </w:pPr>
      <w:r>
        <w:t>kleur: volgens RAL-kleur naar keuze van de ontwerper</w:t>
      </w:r>
    </w:p>
    <w:p w14:paraId="04BFCF11" w14:textId="77777777" w:rsidR="00070AC0" w:rsidRDefault="00000000">
      <w:pPr>
        <w:pStyle w:val="Lijstopsomteken"/>
      </w:pPr>
      <w:r>
        <w:t>afwerking: standaard, structuur of metallic mogelijk</w:t>
      </w:r>
    </w:p>
    <w:p w14:paraId="4D776C35" w14:textId="77777777" w:rsidR="00070AC0" w:rsidRDefault="00000000">
      <w:pPr>
        <w:pStyle w:val="Kop2"/>
      </w:pPr>
      <w:r>
        <w:t>4. Uitvoering</w:t>
      </w:r>
    </w:p>
    <w:p w14:paraId="797F0D75" w14:textId="77777777" w:rsidR="00070AC0" w:rsidRDefault="00000000">
      <w:r>
        <w:t>De plaatsing gebeurt volgens de voorschriften van de fabrikant en volgens de regels van goed vakmanschap.</w:t>
      </w:r>
    </w:p>
    <w:p w14:paraId="1A344A67" w14:textId="77777777" w:rsidR="00070AC0" w:rsidRDefault="00000000">
      <w:r>
        <w:t>De uitvoering omvat onder meer:</w:t>
      </w:r>
    </w:p>
    <w:p w14:paraId="6316FF7F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0454A02E" w14:textId="77777777" w:rsidR="00070AC0" w:rsidRDefault="00000000">
      <w:pPr>
        <w:pStyle w:val="Lijstopsomteken"/>
      </w:pPr>
      <w:r>
        <w:t>toepassing van verbindingsplaatjes tussen de profielen</w:t>
      </w:r>
    </w:p>
    <w:p w14:paraId="3D91AD8C" w14:textId="77777777" w:rsidR="00070AC0" w:rsidRDefault="00000000">
      <w:pPr>
        <w:pStyle w:val="Lijstopsomteken"/>
      </w:pPr>
      <w:r>
        <w:t>plaatsing van prefab binnen- en buitenhoeken</w:t>
      </w:r>
    </w:p>
    <w:p w14:paraId="18BBAD7A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72FADE16" w14:textId="77777777" w:rsidR="00070AC0" w:rsidRDefault="00000000">
      <w:pPr>
        <w:pStyle w:val="Lijstopsomteken"/>
      </w:pPr>
      <w:r>
        <w:t>realisatie van een doorlopende en stabiele randafwerking</w:t>
      </w:r>
    </w:p>
    <w:p w14:paraId="1D26D7BF" w14:textId="77777777" w:rsidR="00070AC0" w:rsidRDefault="00000000">
      <w:r>
        <w:t>Alle bevestigingen gebeuren mechanisch met aangepaste bevestigingsmiddelen, geschikt voor de ondergrond.</w:t>
      </w:r>
    </w:p>
    <w:p w14:paraId="762F87A3" w14:textId="77777777" w:rsidR="00070AC0" w:rsidRDefault="00000000">
      <w:pPr>
        <w:pStyle w:val="Kop2"/>
      </w:pPr>
      <w:r>
        <w:t>5. Meetcode</w:t>
      </w:r>
    </w:p>
    <w:p w14:paraId="18735C79" w14:textId="77777777" w:rsidR="00070AC0" w:rsidRDefault="00000000">
      <w:r>
        <w:t>De dakrandprofielen worden gemeten per strekkende meter.</w:t>
      </w:r>
    </w:p>
    <w:p w14:paraId="1CAF42EF" w14:textId="77777777" w:rsidR="00070AC0" w:rsidRDefault="00000000">
      <w:r>
        <w:t>De prijs omvat:</w:t>
      </w:r>
    </w:p>
    <w:p w14:paraId="0AA78E6A" w14:textId="77777777" w:rsidR="00070AC0" w:rsidRDefault="00000000">
      <w:pPr>
        <w:pStyle w:val="Lijstopsomteken"/>
      </w:pPr>
      <w:r>
        <w:t>levering van de profielen</w:t>
      </w:r>
    </w:p>
    <w:p w14:paraId="590F25D7" w14:textId="77777777" w:rsidR="00070AC0" w:rsidRDefault="00000000">
      <w:pPr>
        <w:pStyle w:val="Lijstopsomteken"/>
      </w:pPr>
      <w:r>
        <w:t>verbindingsstukken</w:t>
      </w:r>
    </w:p>
    <w:p w14:paraId="352B7ED3" w14:textId="77777777" w:rsidR="00070AC0" w:rsidRDefault="00000000">
      <w:pPr>
        <w:pStyle w:val="Lijstopsomteken"/>
      </w:pPr>
      <w:r>
        <w:t>binnen- en buitenhoeken</w:t>
      </w:r>
    </w:p>
    <w:p w14:paraId="60AD36B2" w14:textId="77777777" w:rsidR="00070AC0" w:rsidRDefault="00000000">
      <w:pPr>
        <w:pStyle w:val="Lijstopsomteken"/>
      </w:pPr>
      <w:r>
        <w:t>bevestigingsmiddelen</w:t>
      </w:r>
    </w:p>
    <w:p w14:paraId="701846E4" w14:textId="77777777" w:rsidR="00070AC0" w:rsidRDefault="00000000">
      <w:pPr>
        <w:pStyle w:val="Lijstopsomteken"/>
      </w:pPr>
      <w:r>
        <w:t>alle nodige hulpstukken</w:t>
      </w:r>
    </w:p>
    <w:p w14:paraId="6E649F2C" w14:textId="77777777" w:rsidR="00070AC0" w:rsidRDefault="00000000">
      <w:pPr>
        <w:pStyle w:val="Lijstopsomteken"/>
      </w:pPr>
      <w:r>
        <w:t>volledige plaatsing</w:t>
      </w:r>
    </w:p>
    <w:p w14:paraId="253B4F0D" w14:textId="77777777" w:rsidR="00070AC0" w:rsidRDefault="00000000">
      <w:r>
        <w:t>Eenheid van meting: m</w:t>
      </w:r>
    </w:p>
    <w:p w14:paraId="6F546722" w14:textId="77777777" w:rsidR="00070AC0" w:rsidRDefault="00000000">
      <w:r>
        <w:br w:type="page"/>
      </w:r>
    </w:p>
    <w:p w14:paraId="14057326" w14:textId="0797BDB0" w:rsidR="00070AC0" w:rsidRDefault="00000000">
      <w:pPr>
        <w:pStyle w:val="Kop1"/>
      </w:pPr>
      <w:r>
        <w:lastRenderedPageBreak/>
        <w:t xml:space="preserve">CEISO – Dakrandprofielen in aluminium type ALU 80/62 </w:t>
      </w:r>
    </w:p>
    <w:p w14:paraId="301F2C95" w14:textId="77777777" w:rsidR="00070AC0" w:rsidRDefault="00000000">
      <w:r>
        <w:t>Bijkomende technische informatie verkrijgbaar via www.ceiso.be</w:t>
      </w:r>
    </w:p>
    <w:p w14:paraId="36FE1750" w14:textId="77777777" w:rsidR="00070AC0" w:rsidRDefault="00000000">
      <w:pPr>
        <w:pStyle w:val="Kop2"/>
      </w:pPr>
      <w:r>
        <w:t>1. Omschrijving</w:t>
      </w:r>
    </w:p>
    <w:p w14:paraId="4CD120F8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0DEA99D2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7C1BCAF4" w14:textId="77777777" w:rsidR="00070AC0" w:rsidRDefault="00000000">
      <w:r>
        <w:t>Het geheel omvat onder meer:</w:t>
      </w:r>
    </w:p>
    <w:p w14:paraId="5145DF49" w14:textId="77777777" w:rsidR="00070AC0" w:rsidRDefault="00000000">
      <w:pPr>
        <w:pStyle w:val="Lijstopsomteken"/>
      </w:pPr>
      <w:r>
        <w:t>aluminium dakrandprofielen</w:t>
      </w:r>
    </w:p>
    <w:p w14:paraId="0093DC0C" w14:textId="77777777" w:rsidR="00070AC0" w:rsidRDefault="00000000">
      <w:pPr>
        <w:pStyle w:val="Lijstopsomteken"/>
      </w:pPr>
      <w:r>
        <w:t>verbindingsplaatjes</w:t>
      </w:r>
    </w:p>
    <w:p w14:paraId="436D7ABF" w14:textId="77777777" w:rsidR="00070AC0" w:rsidRDefault="00000000">
      <w:pPr>
        <w:pStyle w:val="Lijstopsomteken"/>
      </w:pPr>
      <w:r>
        <w:t>prefab binnen- en buitenhoeken</w:t>
      </w:r>
    </w:p>
    <w:p w14:paraId="5A0AC8AE" w14:textId="77777777" w:rsidR="00070AC0" w:rsidRDefault="00000000">
      <w:pPr>
        <w:pStyle w:val="Lijstopsomteken"/>
      </w:pPr>
      <w:r>
        <w:t>bevestigingsmiddelen</w:t>
      </w:r>
    </w:p>
    <w:p w14:paraId="6AC1919A" w14:textId="77777777" w:rsidR="00070AC0" w:rsidRDefault="00000000">
      <w:pPr>
        <w:pStyle w:val="Lijstopsomteken"/>
      </w:pPr>
      <w:r>
        <w:t>alle nodige hulpstukken voor een volledige montage</w:t>
      </w:r>
    </w:p>
    <w:p w14:paraId="1EFBAB59" w14:textId="77777777" w:rsidR="00070AC0" w:rsidRDefault="00000000">
      <w:pPr>
        <w:pStyle w:val="Kop2"/>
      </w:pPr>
      <w:r>
        <w:t>2. Materiaal</w:t>
      </w:r>
    </w:p>
    <w:p w14:paraId="37E9261C" w14:textId="77777777" w:rsidR="00070AC0" w:rsidRDefault="00000000">
      <w:r>
        <w:t>De dakrandprofielen zijn vervaardigd uit geëxtrudeerde aluminiumlegering EN AW 6060 T66 (Al Mg Si 0,5).</w:t>
      </w:r>
    </w:p>
    <w:p w14:paraId="0667E388" w14:textId="77777777" w:rsidR="00070AC0" w:rsidRDefault="00000000">
      <w:r>
        <w:t>Kenmerken van het profiel:</w:t>
      </w:r>
    </w:p>
    <w:p w14:paraId="5A908656" w14:textId="77777777" w:rsidR="00070AC0" w:rsidRDefault="00000000">
      <w:pPr>
        <w:pStyle w:val="Lijstopsomteken"/>
      </w:pPr>
      <w:r>
        <w:t>hoogte: 80 mm</w:t>
      </w:r>
    </w:p>
    <w:p w14:paraId="757E7857" w14:textId="77777777" w:rsidR="00070AC0" w:rsidRDefault="00000000">
      <w:pPr>
        <w:pStyle w:val="Lijstopsomteken"/>
      </w:pPr>
      <w:r>
        <w:t>breedte: 62 mm</w:t>
      </w:r>
    </w:p>
    <w:p w14:paraId="0FDB9F6A" w14:textId="77777777" w:rsidR="00070AC0" w:rsidRDefault="00000000">
      <w:pPr>
        <w:pStyle w:val="Lijstopsomteken"/>
      </w:pPr>
      <w:r>
        <w:t>wanddikte: 1,30 mm</w:t>
      </w:r>
    </w:p>
    <w:p w14:paraId="777F5815" w14:textId="77777777" w:rsidR="00070AC0" w:rsidRDefault="00000000">
      <w:pPr>
        <w:pStyle w:val="Lijstopsomteken"/>
      </w:pPr>
      <w:r>
        <w:t>aanslag: 12 mm</w:t>
      </w:r>
    </w:p>
    <w:p w14:paraId="6B630EC5" w14:textId="77777777" w:rsidR="00070AC0" w:rsidRDefault="00000000">
      <w:pPr>
        <w:pStyle w:val="Lijstopsomteken"/>
      </w:pPr>
      <w:r>
        <w:t>nuttige hoogte onder oplegvlak: 65 mm</w:t>
      </w:r>
    </w:p>
    <w:p w14:paraId="523A8032" w14:textId="77777777" w:rsidR="00070AC0" w:rsidRDefault="00000000">
      <w:pPr>
        <w:pStyle w:val="Lijstopsomteken"/>
      </w:pPr>
      <w:r>
        <w:t>afstand voorzijde tot muur: 12 mm</w:t>
      </w:r>
    </w:p>
    <w:p w14:paraId="2954D5E8" w14:textId="77777777" w:rsidR="00070AC0" w:rsidRDefault="00000000">
      <w:pPr>
        <w:pStyle w:val="Lijstopsomteken"/>
      </w:pPr>
      <w:r>
        <w:t>standaardlengte: 3,00 m</w:t>
      </w:r>
    </w:p>
    <w:p w14:paraId="369EF3A8" w14:textId="77777777" w:rsidR="00070AC0" w:rsidRDefault="00000000">
      <w:pPr>
        <w:pStyle w:val="Lijstopsomteken"/>
      </w:pPr>
      <w:r>
        <w:t>gewicht: ca. 621 g/m</w:t>
      </w:r>
    </w:p>
    <w:p w14:paraId="0AF64DB9" w14:textId="77777777" w:rsidR="00070AC0" w:rsidRDefault="00000000">
      <w:r>
        <w:t>Het oplegvlak van het profiel is voorzien van een geribbelde profilering.</w:t>
      </w:r>
    </w:p>
    <w:p w14:paraId="261075F2" w14:textId="77777777" w:rsidR="00070AC0" w:rsidRDefault="00000000">
      <w:r>
        <w:t>Toebehoren:</w:t>
      </w:r>
    </w:p>
    <w:p w14:paraId="6089802E" w14:textId="77777777" w:rsidR="00070AC0" w:rsidRDefault="00000000">
      <w:pPr>
        <w:pStyle w:val="Lijstopsomteken"/>
      </w:pPr>
      <w:r>
        <w:t>gelaste prefab binnen- en buitenhoeken 300 × 300 mm</w:t>
      </w:r>
    </w:p>
    <w:p w14:paraId="1607588E" w14:textId="77777777" w:rsidR="00070AC0" w:rsidRDefault="00000000">
      <w:pPr>
        <w:pStyle w:val="Lijstopsomteken"/>
      </w:pPr>
      <w:r>
        <w:t>verbindingsplaatjes met gebroken hoeken, breedte 60 mm, dikte 2 mm.</w:t>
      </w:r>
    </w:p>
    <w:p w14:paraId="32DCEC05" w14:textId="77777777" w:rsidR="00070AC0" w:rsidRDefault="00000000">
      <w:pPr>
        <w:pStyle w:val="Kop2"/>
      </w:pPr>
      <w:r>
        <w:t>3. Oppervlaktebehandeling</w:t>
      </w:r>
    </w:p>
    <w:p w14:paraId="60574AA4" w14:textId="77777777" w:rsidR="00070AC0" w:rsidRDefault="00000000">
      <w:r>
        <w:t>De profielen worden geleverd met een poedercoating volgens de geldende Qualicoat-richtlijnen.</w:t>
      </w:r>
    </w:p>
    <w:p w14:paraId="0FD752B8" w14:textId="77777777" w:rsidR="00070AC0" w:rsidRDefault="00000000">
      <w:r>
        <w:lastRenderedPageBreak/>
        <w:t>Kenmerken:</w:t>
      </w:r>
    </w:p>
    <w:p w14:paraId="528D07DA" w14:textId="77777777" w:rsidR="00070AC0" w:rsidRDefault="00000000">
      <w:pPr>
        <w:pStyle w:val="Lijstopsomteken"/>
      </w:pPr>
      <w:r>
        <w:t>minimale laagdikte: 60 μm</w:t>
      </w:r>
    </w:p>
    <w:p w14:paraId="07731A14" w14:textId="77777777" w:rsidR="00070AC0" w:rsidRDefault="00000000">
      <w:pPr>
        <w:pStyle w:val="Lijstopsomteken"/>
      </w:pPr>
      <w:r>
        <w:t>kleur: volgens RAL-kleur naar keuze van de ontwerper</w:t>
      </w:r>
    </w:p>
    <w:p w14:paraId="65BC299C" w14:textId="77777777" w:rsidR="00070AC0" w:rsidRDefault="00000000">
      <w:pPr>
        <w:pStyle w:val="Lijstopsomteken"/>
      </w:pPr>
      <w:r>
        <w:t>afwerking: standaard, structuur of metallic mogelijk</w:t>
      </w:r>
    </w:p>
    <w:p w14:paraId="7E953649" w14:textId="77777777" w:rsidR="00070AC0" w:rsidRDefault="00000000">
      <w:pPr>
        <w:pStyle w:val="Kop2"/>
      </w:pPr>
      <w:r>
        <w:t>4. Uitvoering</w:t>
      </w:r>
    </w:p>
    <w:p w14:paraId="3D508EF2" w14:textId="77777777" w:rsidR="00070AC0" w:rsidRDefault="00000000">
      <w:r>
        <w:t>De plaatsing gebeurt volgens de voorschriften van de fabrikant en volgens de regels van goed vakmanschap.</w:t>
      </w:r>
    </w:p>
    <w:p w14:paraId="5688C0A4" w14:textId="77777777" w:rsidR="00070AC0" w:rsidRDefault="00000000">
      <w:r>
        <w:t>De uitvoering omvat onder meer:</w:t>
      </w:r>
    </w:p>
    <w:p w14:paraId="57532E8A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2D2D519B" w14:textId="77777777" w:rsidR="00070AC0" w:rsidRDefault="00000000">
      <w:pPr>
        <w:pStyle w:val="Lijstopsomteken"/>
      </w:pPr>
      <w:r>
        <w:t>toepassing van verbindingsplaatjes tussen de profielen</w:t>
      </w:r>
    </w:p>
    <w:p w14:paraId="3EA0693F" w14:textId="77777777" w:rsidR="00070AC0" w:rsidRDefault="00000000">
      <w:pPr>
        <w:pStyle w:val="Lijstopsomteken"/>
      </w:pPr>
      <w:r>
        <w:t>plaatsing van prefab binnen- en buitenhoeken</w:t>
      </w:r>
    </w:p>
    <w:p w14:paraId="2AF269BC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30CF0E97" w14:textId="77777777" w:rsidR="00070AC0" w:rsidRDefault="00000000">
      <w:pPr>
        <w:pStyle w:val="Lijstopsomteken"/>
      </w:pPr>
      <w:r>
        <w:t>realisatie van een doorlopende en stabiele randafwerking</w:t>
      </w:r>
    </w:p>
    <w:p w14:paraId="126F80AA" w14:textId="77777777" w:rsidR="00070AC0" w:rsidRDefault="00000000">
      <w:r>
        <w:t>Alle bevestigingen gebeuren mechanisch met aangepaste bevestigingsmiddelen, geschikt voor de ondergrond.</w:t>
      </w:r>
    </w:p>
    <w:p w14:paraId="5AA7AA03" w14:textId="77777777" w:rsidR="00070AC0" w:rsidRDefault="00000000">
      <w:pPr>
        <w:pStyle w:val="Kop2"/>
      </w:pPr>
      <w:r>
        <w:t>5. Meetcode</w:t>
      </w:r>
    </w:p>
    <w:p w14:paraId="6D320E07" w14:textId="77777777" w:rsidR="00070AC0" w:rsidRDefault="00000000">
      <w:r>
        <w:t>De dakrandprofielen worden gemeten per strekkende meter.</w:t>
      </w:r>
    </w:p>
    <w:p w14:paraId="345113B0" w14:textId="77777777" w:rsidR="00070AC0" w:rsidRDefault="00000000">
      <w:r>
        <w:t>De prijs omvat:</w:t>
      </w:r>
    </w:p>
    <w:p w14:paraId="256D0534" w14:textId="77777777" w:rsidR="00070AC0" w:rsidRDefault="00000000">
      <w:pPr>
        <w:pStyle w:val="Lijstopsomteken"/>
      </w:pPr>
      <w:r>
        <w:t>levering van de profielen</w:t>
      </w:r>
    </w:p>
    <w:p w14:paraId="626D738E" w14:textId="77777777" w:rsidR="00070AC0" w:rsidRDefault="00000000">
      <w:pPr>
        <w:pStyle w:val="Lijstopsomteken"/>
      </w:pPr>
      <w:r>
        <w:t>verbindingsstukken</w:t>
      </w:r>
    </w:p>
    <w:p w14:paraId="1BF6FC5C" w14:textId="77777777" w:rsidR="00070AC0" w:rsidRDefault="00000000">
      <w:pPr>
        <w:pStyle w:val="Lijstopsomteken"/>
      </w:pPr>
      <w:r>
        <w:t>binnen- en buitenhoeken</w:t>
      </w:r>
    </w:p>
    <w:p w14:paraId="6D3C0CDE" w14:textId="77777777" w:rsidR="00070AC0" w:rsidRDefault="00000000">
      <w:pPr>
        <w:pStyle w:val="Lijstopsomteken"/>
      </w:pPr>
      <w:r>
        <w:t>bevestigingsmiddelen</w:t>
      </w:r>
    </w:p>
    <w:p w14:paraId="33C68A60" w14:textId="77777777" w:rsidR="00070AC0" w:rsidRDefault="00000000">
      <w:pPr>
        <w:pStyle w:val="Lijstopsomteken"/>
      </w:pPr>
      <w:r>
        <w:t>alle nodige hulpstukken</w:t>
      </w:r>
    </w:p>
    <w:p w14:paraId="62B743BD" w14:textId="77777777" w:rsidR="00070AC0" w:rsidRDefault="00000000">
      <w:pPr>
        <w:pStyle w:val="Lijstopsomteken"/>
      </w:pPr>
      <w:r>
        <w:t>volledige plaatsing</w:t>
      </w:r>
    </w:p>
    <w:p w14:paraId="2BAE92B6" w14:textId="77777777" w:rsidR="00070AC0" w:rsidRDefault="00000000">
      <w:r>
        <w:t>Eenheid van meting: m</w:t>
      </w:r>
    </w:p>
    <w:p w14:paraId="633F1CEB" w14:textId="77777777" w:rsidR="00070AC0" w:rsidRDefault="00000000">
      <w:r>
        <w:br w:type="page"/>
      </w:r>
    </w:p>
    <w:p w14:paraId="0745442F" w14:textId="0C4C6D18" w:rsidR="00070AC0" w:rsidRDefault="00000000">
      <w:pPr>
        <w:pStyle w:val="Kop1"/>
      </w:pPr>
      <w:r>
        <w:lastRenderedPageBreak/>
        <w:t xml:space="preserve">CEISO – Dakrandprofielen in aluminium type ALU 100/62 </w:t>
      </w:r>
    </w:p>
    <w:p w14:paraId="07556644" w14:textId="77777777" w:rsidR="00070AC0" w:rsidRDefault="00000000">
      <w:r>
        <w:t>Bijkomende technische informatie verkrijgbaar via www.ceiso.be</w:t>
      </w:r>
    </w:p>
    <w:p w14:paraId="7240F21A" w14:textId="77777777" w:rsidR="00070AC0" w:rsidRDefault="00000000">
      <w:pPr>
        <w:pStyle w:val="Kop2"/>
      </w:pPr>
      <w:r>
        <w:t>1. Omschrijving</w:t>
      </w:r>
    </w:p>
    <w:p w14:paraId="4094C083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25AA3F2D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0F46762B" w14:textId="77777777" w:rsidR="00070AC0" w:rsidRDefault="00000000">
      <w:r>
        <w:t>Het geheel omvat onder meer:</w:t>
      </w:r>
    </w:p>
    <w:p w14:paraId="1D301AC7" w14:textId="77777777" w:rsidR="00070AC0" w:rsidRDefault="00000000">
      <w:pPr>
        <w:pStyle w:val="Lijstopsomteken"/>
      </w:pPr>
      <w:r>
        <w:t>aluminium dakrandprofielen</w:t>
      </w:r>
    </w:p>
    <w:p w14:paraId="597FFEE3" w14:textId="77777777" w:rsidR="00070AC0" w:rsidRDefault="00000000">
      <w:pPr>
        <w:pStyle w:val="Lijstopsomteken"/>
      </w:pPr>
      <w:r>
        <w:t>verbindingsplaatjes</w:t>
      </w:r>
    </w:p>
    <w:p w14:paraId="1E6225F4" w14:textId="77777777" w:rsidR="00070AC0" w:rsidRDefault="00000000">
      <w:pPr>
        <w:pStyle w:val="Lijstopsomteken"/>
      </w:pPr>
      <w:r>
        <w:t>prefab binnen- en buitenhoeken</w:t>
      </w:r>
    </w:p>
    <w:p w14:paraId="3656D32A" w14:textId="77777777" w:rsidR="00070AC0" w:rsidRDefault="00000000">
      <w:pPr>
        <w:pStyle w:val="Lijstopsomteken"/>
      </w:pPr>
      <w:r>
        <w:t>bevestigingsmiddelen</w:t>
      </w:r>
    </w:p>
    <w:p w14:paraId="3BEFBDB6" w14:textId="77777777" w:rsidR="00070AC0" w:rsidRDefault="00000000">
      <w:pPr>
        <w:pStyle w:val="Lijstopsomteken"/>
      </w:pPr>
      <w:r>
        <w:t>alle nodige hulpstukken voor een volledige montage</w:t>
      </w:r>
    </w:p>
    <w:p w14:paraId="774DC595" w14:textId="77777777" w:rsidR="00070AC0" w:rsidRDefault="00000000">
      <w:pPr>
        <w:pStyle w:val="Kop2"/>
      </w:pPr>
      <w:r>
        <w:t>2. Materiaal</w:t>
      </w:r>
    </w:p>
    <w:p w14:paraId="7DA1D67E" w14:textId="77777777" w:rsidR="00070AC0" w:rsidRDefault="00000000">
      <w:r>
        <w:t>De dakrandprofielen zijn vervaardigd uit geëxtrudeerde aluminiumlegering EN AW 6060 T66 (Al Mg Si 0,5).</w:t>
      </w:r>
    </w:p>
    <w:p w14:paraId="44AE993B" w14:textId="77777777" w:rsidR="00070AC0" w:rsidRDefault="00000000">
      <w:r>
        <w:t>Kenmerken van het profiel:</w:t>
      </w:r>
    </w:p>
    <w:p w14:paraId="79395734" w14:textId="77777777" w:rsidR="00070AC0" w:rsidRDefault="00000000">
      <w:pPr>
        <w:pStyle w:val="Lijstopsomteken"/>
      </w:pPr>
      <w:r>
        <w:t>hoogte: 100 mm</w:t>
      </w:r>
    </w:p>
    <w:p w14:paraId="27D35FE0" w14:textId="77777777" w:rsidR="00070AC0" w:rsidRDefault="00000000">
      <w:pPr>
        <w:pStyle w:val="Lijstopsomteken"/>
      </w:pPr>
      <w:r>
        <w:t>breedte: 62 mm</w:t>
      </w:r>
    </w:p>
    <w:p w14:paraId="7311E31F" w14:textId="77777777" w:rsidR="00070AC0" w:rsidRDefault="00000000">
      <w:pPr>
        <w:pStyle w:val="Lijstopsomteken"/>
      </w:pPr>
      <w:r>
        <w:t>wanddikte: 1,50 mm</w:t>
      </w:r>
    </w:p>
    <w:p w14:paraId="104318CC" w14:textId="77777777" w:rsidR="00070AC0" w:rsidRDefault="00000000">
      <w:pPr>
        <w:pStyle w:val="Lijstopsomteken"/>
      </w:pPr>
      <w:r>
        <w:t>aanslag: 12 mm</w:t>
      </w:r>
    </w:p>
    <w:p w14:paraId="791AF963" w14:textId="77777777" w:rsidR="00070AC0" w:rsidRDefault="00000000">
      <w:pPr>
        <w:pStyle w:val="Lijstopsomteken"/>
      </w:pPr>
      <w:r>
        <w:t>nuttige hoogte onder oplegvlak: 85 mm</w:t>
      </w:r>
    </w:p>
    <w:p w14:paraId="1ADE3C69" w14:textId="77777777" w:rsidR="00070AC0" w:rsidRDefault="00000000">
      <w:pPr>
        <w:pStyle w:val="Lijstopsomteken"/>
      </w:pPr>
      <w:r>
        <w:t>afstand voorzijde tot muur: 12 mm</w:t>
      </w:r>
    </w:p>
    <w:p w14:paraId="5AC03BEB" w14:textId="77777777" w:rsidR="00070AC0" w:rsidRDefault="00000000">
      <w:pPr>
        <w:pStyle w:val="Lijstopsomteken"/>
      </w:pPr>
      <w:r>
        <w:t>standaardlengte: 3,00 m</w:t>
      </w:r>
    </w:p>
    <w:p w14:paraId="1BC793EB" w14:textId="77777777" w:rsidR="00070AC0" w:rsidRDefault="00000000">
      <w:pPr>
        <w:pStyle w:val="Lijstopsomteken"/>
      </w:pPr>
      <w:r>
        <w:t>gewicht: ca. 759 g/m</w:t>
      </w:r>
    </w:p>
    <w:p w14:paraId="52826747" w14:textId="77777777" w:rsidR="00070AC0" w:rsidRDefault="00000000">
      <w:r>
        <w:t>Het oplegvlak van het profiel is voorzien van een geribbelde profilering.</w:t>
      </w:r>
    </w:p>
    <w:p w14:paraId="6FC0DE84" w14:textId="77777777" w:rsidR="00070AC0" w:rsidRDefault="00000000">
      <w:r>
        <w:t>Toebehoren:</w:t>
      </w:r>
    </w:p>
    <w:p w14:paraId="552551FB" w14:textId="77777777" w:rsidR="00070AC0" w:rsidRDefault="00000000">
      <w:pPr>
        <w:pStyle w:val="Lijstopsomteken"/>
      </w:pPr>
      <w:r>
        <w:t>gelaste prefab binnen- en buitenhoeken 300 × 300 mm</w:t>
      </w:r>
    </w:p>
    <w:p w14:paraId="13C6F6E8" w14:textId="77777777" w:rsidR="00070AC0" w:rsidRDefault="00000000">
      <w:pPr>
        <w:pStyle w:val="Lijstopsomteken"/>
      </w:pPr>
      <w:r>
        <w:t>verbindingsplaatjes met gebroken hoeken, breedte 60 mm, dikte 2 mm.</w:t>
      </w:r>
    </w:p>
    <w:p w14:paraId="52FAEB43" w14:textId="77777777" w:rsidR="00070AC0" w:rsidRDefault="00000000">
      <w:pPr>
        <w:pStyle w:val="Kop2"/>
      </w:pPr>
      <w:r>
        <w:t>3. Oppervlaktebehandeling</w:t>
      </w:r>
    </w:p>
    <w:p w14:paraId="7F204007" w14:textId="77777777" w:rsidR="00070AC0" w:rsidRDefault="00000000">
      <w:r>
        <w:t>De profielen worden geleverd met een poedercoating volgens de geldende Qualicoat-richtlijnen.</w:t>
      </w:r>
    </w:p>
    <w:p w14:paraId="134552D1" w14:textId="77777777" w:rsidR="00070AC0" w:rsidRDefault="00000000">
      <w:r>
        <w:lastRenderedPageBreak/>
        <w:t>Kenmerken:</w:t>
      </w:r>
    </w:p>
    <w:p w14:paraId="6586E295" w14:textId="77777777" w:rsidR="00070AC0" w:rsidRDefault="00000000">
      <w:pPr>
        <w:pStyle w:val="Lijstopsomteken"/>
      </w:pPr>
      <w:r>
        <w:t>minimale laagdikte: 60 μm</w:t>
      </w:r>
    </w:p>
    <w:p w14:paraId="02AF52FD" w14:textId="77777777" w:rsidR="00070AC0" w:rsidRDefault="00000000">
      <w:pPr>
        <w:pStyle w:val="Lijstopsomteken"/>
      </w:pPr>
      <w:r>
        <w:t>kleur: volgens RAL-kleur naar keuze van de ontwerper</w:t>
      </w:r>
    </w:p>
    <w:p w14:paraId="1B0F53C2" w14:textId="77777777" w:rsidR="00070AC0" w:rsidRDefault="00000000">
      <w:pPr>
        <w:pStyle w:val="Lijstopsomteken"/>
      </w:pPr>
      <w:r>
        <w:t>afwerking: standaard, structuur of metallic mogelijk</w:t>
      </w:r>
    </w:p>
    <w:p w14:paraId="360CF486" w14:textId="77777777" w:rsidR="00070AC0" w:rsidRDefault="00000000">
      <w:pPr>
        <w:pStyle w:val="Kop2"/>
      </w:pPr>
      <w:r>
        <w:t>4. Uitvoering</w:t>
      </w:r>
    </w:p>
    <w:p w14:paraId="2A0D8841" w14:textId="77777777" w:rsidR="00070AC0" w:rsidRDefault="00000000">
      <w:r>
        <w:t>De plaatsing gebeurt volgens de voorschriften van de fabrikant en volgens de regels van goed vakmanschap.</w:t>
      </w:r>
    </w:p>
    <w:p w14:paraId="6430FBB4" w14:textId="77777777" w:rsidR="00070AC0" w:rsidRDefault="00000000">
      <w:r>
        <w:t>De uitvoering omvat onder meer:</w:t>
      </w:r>
    </w:p>
    <w:p w14:paraId="46351D47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7EB1146A" w14:textId="77777777" w:rsidR="00070AC0" w:rsidRDefault="00000000">
      <w:pPr>
        <w:pStyle w:val="Lijstopsomteken"/>
      </w:pPr>
      <w:r>
        <w:t>toepassing van verbindingsplaatjes tussen de profielen</w:t>
      </w:r>
    </w:p>
    <w:p w14:paraId="6A692EBA" w14:textId="77777777" w:rsidR="00070AC0" w:rsidRDefault="00000000">
      <w:pPr>
        <w:pStyle w:val="Lijstopsomteken"/>
      </w:pPr>
      <w:r>
        <w:t>plaatsing van prefab binnen- en buitenhoeken</w:t>
      </w:r>
    </w:p>
    <w:p w14:paraId="60327819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0B3651D1" w14:textId="77777777" w:rsidR="00070AC0" w:rsidRDefault="00000000">
      <w:pPr>
        <w:pStyle w:val="Lijstopsomteken"/>
      </w:pPr>
      <w:r>
        <w:t>realisatie van een doorlopende en stabiele randafwerking</w:t>
      </w:r>
    </w:p>
    <w:p w14:paraId="3DED86A2" w14:textId="77777777" w:rsidR="00070AC0" w:rsidRDefault="00000000">
      <w:r>
        <w:t>Alle bevestigingen gebeuren mechanisch met aangepaste bevestigingsmiddelen, geschikt voor de ondergrond.</w:t>
      </w:r>
    </w:p>
    <w:p w14:paraId="5C52C82C" w14:textId="77777777" w:rsidR="00070AC0" w:rsidRDefault="00000000">
      <w:pPr>
        <w:pStyle w:val="Kop2"/>
      </w:pPr>
      <w:r>
        <w:t>5. Meetcode</w:t>
      </w:r>
    </w:p>
    <w:p w14:paraId="6ED61939" w14:textId="77777777" w:rsidR="00070AC0" w:rsidRDefault="00000000">
      <w:r>
        <w:t>De dakrandprofielen worden gemeten per strekkende meter.</w:t>
      </w:r>
    </w:p>
    <w:p w14:paraId="2692865C" w14:textId="77777777" w:rsidR="00070AC0" w:rsidRDefault="00000000">
      <w:r>
        <w:t>De prijs omvat:</w:t>
      </w:r>
    </w:p>
    <w:p w14:paraId="5E394B91" w14:textId="77777777" w:rsidR="00070AC0" w:rsidRDefault="00000000">
      <w:pPr>
        <w:pStyle w:val="Lijstopsomteken"/>
      </w:pPr>
      <w:r>
        <w:t>levering van de profielen</w:t>
      </w:r>
    </w:p>
    <w:p w14:paraId="5714D2D7" w14:textId="77777777" w:rsidR="00070AC0" w:rsidRDefault="00000000">
      <w:pPr>
        <w:pStyle w:val="Lijstopsomteken"/>
      </w:pPr>
      <w:r>
        <w:t>verbindingsstukken</w:t>
      </w:r>
    </w:p>
    <w:p w14:paraId="54E961CA" w14:textId="77777777" w:rsidR="00070AC0" w:rsidRDefault="00000000">
      <w:pPr>
        <w:pStyle w:val="Lijstopsomteken"/>
      </w:pPr>
      <w:r>
        <w:t>binnen- en buitenhoeken</w:t>
      </w:r>
    </w:p>
    <w:p w14:paraId="18595A80" w14:textId="77777777" w:rsidR="00070AC0" w:rsidRDefault="00000000">
      <w:pPr>
        <w:pStyle w:val="Lijstopsomteken"/>
      </w:pPr>
      <w:r>
        <w:t>bevestigingsmiddelen</w:t>
      </w:r>
    </w:p>
    <w:p w14:paraId="36F1AB5B" w14:textId="77777777" w:rsidR="00070AC0" w:rsidRDefault="00000000">
      <w:pPr>
        <w:pStyle w:val="Lijstopsomteken"/>
      </w:pPr>
      <w:r>
        <w:t>alle nodige hulpstukken</w:t>
      </w:r>
    </w:p>
    <w:p w14:paraId="70478724" w14:textId="77777777" w:rsidR="00070AC0" w:rsidRDefault="00000000">
      <w:pPr>
        <w:pStyle w:val="Lijstopsomteken"/>
      </w:pPr>
      <w:r>
        <w:t>volledige plaatsing</w:t>
      </w:r>
    </w:p>
    <w:p w14:paraId="03185C0E" w14:textId="77777777" w:rsidR="00070AC0" w:rsidRDefault="00000000">
      <w:r>
        <w:t>Eenheid van meting: m</w:t>
      </w:r>
    </w:p>
    <w:p w14:paraId="58902ED2" w14:textId="77777777" w:rsidR="00070AC0" w:rsidRDefault="00000000">
      <w:r>
        <w:br w:type="page"/>
      </w:r>
    </w:p>
    <w:p w14:paraId="2E610ECD" w14:textId="504A64D7" w:rsidR="00070AC0" w:rsidRDefault="00000000">
      <w:pPr>
        <w:pStyle w:val="Kop1"/>
      </w:pPr>
      <w:r>
        <w:lastRenderedPageBreak/>
        <w:t xml:space="preserve">CEISO – Dakrandprofielen in aluminium type ALU 120/62 </w:t>
      </w:r>
    </w:p>
    <w:p w14:paraId="5C819727" w14:textId="77777777" w:rsidR="00070AC0" w:rsidRDefault="00000000">
      <w:r>
        <w:t>Bijkomende technische informatie verkrijgbaar via www.ceiso.be</w:t>
      </w:r>
    </w:p>
    <w:p w14:paraId="72909459" w14:textId="77777777" w:rsidR="00070AC0" w:rsidRDefault="00000000">
      <w:pPr>
        <w:pStyle w:val="Kop2"/>
      </w:pPr>
      <w:r>
        <w:t>1. Omschrijving</w:t>
      </w:r>
    </w:p>
    <w:p w14:paraId="2F980ABA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76E046BA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15064083" w14:textId="77777777" w:rsidR="00070AC0" w:rsidRDefault="00000000">
      <w:r>
        <w:t>Het geheel omvat onder meer:</w:t>
      </w:r>
    </w:p>
    <w:p w14:paraId="2BE5ADA5" w14:textId="77777777" w:rsidR="00070AC0" w:rsidRDefault="00000000">
      <w:pPr>
        <w:pStyle w:val="Lijstopsomteken"/>
      </w:pPr>
      <w:r>
        <w:t>aluminium dakrandprofielen</w:t>
      </w:r>
    </w:p>
    <w:p w14:paraId="2543546E" w14:textId="77777777" w:rsidR="00070AC0" w:rsidRDefault="00000000">
      <w:pPr>
        <w:pStyle w:val="Lijstopsomteken"/>
      </w:pPr>
      <w:r>
        <w:t>verbindingsplaatjes</w:t>
      </w:r>
    </w:p>
    <w:p w14:paraId="230AD05C" w14:textId="77777777" w:rsidR="00070AC0" w:rsidRDefault="00000000">
      <w:pPr>
        <w:pStyle w:val="Lijstopsomteken"/>
      </w:pPr>
      <w:r>
        <w:t>prefab binnen- en buitenhoeken</w:t>
      </w:r>
    </w:p>
    <w:p w14:paraId="70E82F70" w14:textId="77777777" w:rsidR="00070AC0" w:rsidRDefault="00000000">
      <w:pPr>
        <w:pStyle w:val="Lijstopsomteken"/>
      </w:pPr>
      <w:r>
        <w:t>bevestigingsmiddelen</w:t>
      </w:r>
    </w:p>
    <w:p w14:paraId="1670C99C" w14:textId="77777777" w:rsidR="00070AC0" w:rsidRDefault="00000000">
      <w:pPr>
        <w:pStyle w:val="Lijstopsomteken"/>
      </w:pPr>
      <w:r>
        <w:t>alle nodige hulpstukken voor een volledige montage</w:t>
      </w:r>
    </w:p>
    <w:p w14:paraId="7FF32B20" w14:textId="77777777" w:rsidR="00070AC0" w:rsidRDefault="00000000">
      <w:pPr>
        <w:pStyle w:val="Kop2"/>
      </w:pPr>
      <w:r>
        <w:t>2. Materiaal</w:t>
      </w:r>
    </w:p>
    <w:p w14:paraId="2ECA7971" w14:textId="77777777" w:rsidR="00070AC0" w:rsidRDefault="00000000">
      <w:r>
        <w:t>De dakrandprofielen zijn vervaardigd uit geëxtrudeerde aluminiumlegering EN AW 6060 T66 (Al Mg Si 0,5).</w:t>
      </w:r>
    </w:p>
    <w:p w14:paraId="28A19F9F" w14:textId="77777777" w:rsidR="00070AC0" w:rsidRDefault="00000000">
      <w:r>
        <w:t>Kenmerken van het profiel:</w:t>
      </w:r>
    </w:p>
    <w:p w14:paraId="5B7559BF" w14:textId="77777777" w:rsidR="00070AC0" w:rsidRDefault="00000000">
      <w:pPr>
        <w:pStyle w:val="Lijstopsomteken"/>
      </w:pPr>
      <w:r>
        <w:t>hoogte: 120 mm</w:t>
      </w:r>
    </w:p>
    <w:p w14:paraId="4000DD10" w14:textId="77777777" w:rsidR="00070AC0" w:rsidRDefault="00000000">
      <w:pPr>
        <w:pStyle w:val="Lijstopsomteken"/>
      </w:pPr>
      <w:r>
        <w:t>breedte: 62 mm</w:t>
      </w:r>
    </w:p>
    <w:p w14:paraId="7C2D7F22" w14:textId="77777777" w:rsidR="00070AC0" w:rsidRDefault="00000000">
      <w:pPr>
        <w:pStyle w:val="Lijstopsomteken"/>
      </w:pPr>
      <w:r>
        <w:t>wanddikte: 1,70 mm</w:t>
      </w:r>
    </w:p>
    <w:p w14:paraId="787330C3" w14:textId="77777777" w:rsidR="00070AC0" w:rsidRDefault="00000000">
      <w:pPr>
        <w:pStyle w:val="Lijstopsomteken"/>
      </w:pPr>
      <w:r>
        <w:t>aanslag: 12 mm</w:t>
      </w:r>
    </w:p>
    <w:p w14:paraId="76229AF4" w14:textId="77777777" w:rsidR="00070AC0" w:rsidRDefault="00000000">
      <w:pPr>
        <w:pStyle w:val="Lijstopsomteken"/>
      </w:pPr>
      <w:r>
        <w:t>nuttige hoogte onder oplegvlak: 105 mm</w:t>
      </w:r>
    </w:p>
    <w:p w14:paraId="289F750F" w14:textId="77777777" w:rsidR="00070AC0" w:rsidRDefault="00000000">
      <w:pPr>
        <w:pStyle w:val="Lijstopsomteken"/>
      </w:pPr>
      <w:r>
        <w:t>afstand voorzijde tot muur: 12 mm</w:t>
      </w:r>
    </w:p>
    <w:p w14:paraId="085A8204" w14:textId="77777777" w:rsidR="00070AC0" w:rsidRDefault="00000000">
      <w:pPr>
        <w:pStyle w:val="Lijstopsomteken"/>
      </w:pPr>
      <w:r>
        <w:t>standaardlengte: 3,00 m</w:t>
      </w:r>
    </w:p>
    <w:p w14:paraId="133A8476" w14:textId="77777777" w:rsidR="00070AC0" w:rsidRDefault="00000000">
      <w:pPr>
        <w:pStyle w:val="Lijstopsomteken"/>
      </w:pPr>
      <w:r>
        <w:t>gewicht: ca. 913 g/m</w:t>
      </w:r>
    </w:p>
    <w:p w14:paraId="46F84E67" w14:textId="77777777" w:rsidR="00070AC0" w:rsidRDefault="00000000">
      <w:r>
        <w:t>Het oplegvlak van het profiel is voorzien van een geribbelde profilering.</w:t>
      </w:r>
    </w:p>
    <w:p w14:paraId="3EE48D59" w14:textId="77777777" w:rsidR="00070AC0" w:rsidRDefault="00000000">
      <w:r>
        <w:t>Toebehoren:</w:t>
      </w:r>
    </w:p>
    <w:p w14:paraId="610F778E" w14:textId="77777777" w:rsidR="00070AC0" w:rsidRDefault="00000000">
      <w:pPr>
        <w:pStyle w:val="Lijstopsomteken"/>
      </w:pPr>
      <w:r>
        <w:t>gelaste prefab binnen- en buitenhoeken 300 × 300 mm</w:t>
      </w:r>
    </w:p>
    <w:p w14:paraId="296A75D4" w14:textId="77777777" w:rsidR="00070AC0" w:rsidRDefault="00000000">
      <w:pPr>
        <w:pStyle w:val="Lijstopsomteken"/>
      </w:pPr>
      <w:r>
        <w:t>verbindingsplaatjes met gebroken hoeken, breedte 60 mm, dikte 2 mm.</w:t>
      </w:r>
    </w:p>
    <w:p w14:paraId="7437076D" w14:textId="77777777" w:rsidR="00070AC0" w:rsidRDefault="00000000">
      <w:pPr>
        <w:pStyle w:val="Kop2"/>
      </w:pPr>
      <w:r>
        <w:t>3. Oppervlaktebehandeling</w:t>
      </w:r>
    </w:p>
    <w:p w14:paraId="7E24D063" w14:textId="77777777" w:rsidR="00070AC0" w:rsidRDefault="00000000">
      <w:r>
        <w:t>De profielen worden geleverd met een poedercoating volgens de geldende Qualicoat-richtlijnen.</w:t>
      </w:r>
    </w:p>
    <w:p w14:paraId="655B6677" w14:textId="77777777" w:rsidR="00070AC0" w:rsidRDefault="00000000">
      <w:r>
        <w:lastRenderedPageBreak/>
        <w:t>Kenmerken:</w:t>
      </w:r>
    </w:p>
    <w:p w14:paraId="7E76D0D9" w14:textId="77777777" w:rsidR="00070AC0" w:rsidRDefault="00000000">
      <w:pPr>
        <w:pStyle w:val="Lijstopsomteken"/>
      </w:pPr>
      <w:r>
        <w:t>minimale laagdikte: 60 μm</w:t>
      </w:r>
    </w:p>
    <w:p w14:paraId="2F370B12" w14:textId="77777777" w:rsidR="00070AC0" w:rsidRDefault="00000000">
      <w:pPr>
        <w:pStyle w:val="Lijstopsomteken"/>
      </w:pPr>
      <w:r>
        <w:t>kleur: volgens RAL-kleur naar keuze van de ontwerper</w:t>
      </w:r>
    </w:p>
    <w:p w14:paraId="6DB07D4A" w14:textId="77777777" w:rsidR="00070AC0" w:rsidRDefault="00000000">
      <w:pPr>
        <w:pStyle w:val="Lijstopsomteken"/>
      </w:pPr>
      <w:r>
        <w:t>afwerking: standaard, structuur of metallic mogelijk</w:t>
      </w:r>
    </w:p>
    <w:p w14:paraId="26C3723A" w14:textId="77777777" w:rsidR="00070AC0" w:rsidRDefault="00000000">
      <w:pPr>
        <w:pStyle w:val="Kop2"/>
      </w:pPr>
      <w:r>
        <w:t>4. Uitvoering</w:t>
      </w:r>
    </w:p>
    <w:p w14:paraId="3301D5BE" w14:textId="77777777" w:rsidR="00070AC0" w:rsidRDefault="00000000">
      <w:r>
        <w:t>De plaatsing gebeurt volgens de voorschriften van de fabrikant en volgens de regels van goed vakmanschap.</w:t>
      </w:r>
    </w:p>
    <w:p w14:paraId="6871961D" w14:textId="77777777" w:rsidR="00070AC0" w:rsidRDefault="00000000">
      <w:r>
        <w:t>De uitvoering omvat onder meer:</w:t>
      </w:r>
    </w:p>
    <w:p w14:paraId="6898CA4C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4895B7CD" w14:textId="77777777" w:rsidR="00070AC0" w:rsidRDefault="00000000">
      <w:pPr>
        <w:pStyle w:val="Lijstopsomteken"/>
      </w:pPr>
      <w:r>
        <w:t>toepassing van verbindingsplaatjes tussen de profielen</w:t>
      </w:r>
    </w:p>
    <w:p w14:paraId="32B9066B" w14:textId="77777777" w:rsidR="00070AC0" w:rsidRDefault="00000000">
      <w:pPr>
        <w:pStyle w:val="Lijstopsomteken"/>
      </w:pPr>
      <w:r>
        <w:t>plaatsing van prefab binnen- en buitenhoeken</w:t>
      </w:r>
    </w:p>
    <w:p w14:paraId="7F3813A1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255602BF" w14:textId="77777777" w:rsidR="00070AC0" w:rsidRDefault="00000000">
      <w:pPr>
        <w:pStyle w:val="Lijstopsomteken"/>
      </w:pPr>
      <w:r>
        <w:t>realisatie van een doorlopende en stabiele randafwerking</w:t>
      </w:r>
    </w:p>
    <w:p w14:paraId="6FB42B95" w14:textId="77777777" w:rsidR="00070AC0" w:rsidRDefault="00000000">
      <w:r>
        <w:t>Alle bevestigingen gebeuren mechanisch met aangepaste bevestigingsmiddelen, geschikt voor de ondergrond.</w:t>
      </w:r>
    </w:p>
    <w:p w14:paraId="6DF8D6EE" w14:textId="77777777" w:rsidR="00070AC0" w:rsidRDefault="00000000">
      <w:pPr>
        <w:pStyle w:val="Kop2"/>
      </w:pPr>
      <w:r>
        <w:t>5. Meetcode</w:t>
      </w:r>
    </w:p>
    <w:p w14:paraId="7E5A6690" w14:textId="77777777" w:rsidR="00070AC0" w:rsidRDefault="00000000">
      <w:r>
        <w:t>De dakrandprofielen worden gemeten per strekkende meter.</w:t>
      </w:r>
    </w:p>
    <w:p w14:paraId="6D1D9720" w14:textId="77777777" w:rsidR="00070AC0" w:rsidRDefault="00000000">
      <w:r>
        <w:t>De prijs omvat:</w:t>
      </w:r>
    </w:p>
    <w:p w14:paraId="233B875C" w14:textId="77777777" w:rsidR="00070AC0" w:rsidRDefault="00000000">
      <w:pPr>
        <w:pStyle w:val="Lijstopsomteken"/>
      </w:pPr>
      <w:r>
        <w:t>levering van de profielen</w:t>
      </w:r>
    </w:p>
    <w:p w14:paraId="3DC49B14" w14:textId="77777777" w:rsidR="00070AC0" w:rsidRDefault="00000000">
      <w:pPr>
        <w:pStyle w:val="Lijstopsomteken"/>
      </w:pPr>
      <w:r>
        <w:t>verbindingsstukken</w:t>
      </w:r>
    </w:p>
    <w:p w14:paraId="3A7E331F" w14:textId="77777777" w:rsidR="00070AC0" w:rsidRDefault="00000000">
      <w:pPr>
        <w:pStyle w:val="Lijstopsomteken"/>
      </w:pPr>
      <w:r>
        <w:t>binnen- en buitenhoeken</w:t>
      </w:r>
    </w:p>
    <w:p w14:paraId="167BF279" w14:textId="77777777" w:rsidR="00070AC0" w:rsidRDefault="00000000">
      <w:pPr>
        <w:pStyle w:val="Lijstopsomteken"/>
      </w:pPr>
      <w:r>
        <w:t>bevestigingsmiddelen</w:t>
      </w:r>
    </w:p>
    <w:p w14:paraId="2C11C701" w14:textId="77777777" w:rsidR="00070AC0" w:rsidRDefault="00000000">
      <w:pPr>
        <w:pStyle w:val="Lijstopsomteken"/>
      </w:pPr>
      <w:r>
        <w:t>alle nodige hulpstukken</w:t>
      </w:r>
    </w:p>
    <w:p w14:paraId="410C29EF" w14:textId="77777777" w:rsidR="00070AC0" w:rsidRDefault="00000000">
      <w:pPr>
        <w:pStyle w:val="Lijstopsomteken"/>
      </w:pPr>
      <w:r>
        <w:t>volledige plaatsing</w:t>
      </w:r>
    </w:p>
    <w:p w14:paraId="0AB194FD" w14:textId="77777777" w:rsidR="00070AC0" w:rsidRDefault="00000000">
      <w:r>
        <w:t>Eenheid van meting: m</w:t>
      </w:r>
    </w:p>
    <w:p w14:paraId="59AD553F" w14:textId="77777777" w:rsidR="00070AC0" w:rsidRDefault="00000000">
      <w:r>
        <w:br w:type="page"/>
      </w:r>
    </w:p>
    <w:p w14:paraId="69AC3996" w14:textId="60E154AF" w:rsidR="00070AC0" w:rsidRDefault="00000000">
      <w:pPr>
        <w:pStyle w:val="Kop1"/>
      </w:pPr>
      <w:r>
        <w:lastRenderedPageBreak/>
        <w:t xml:space="preserve">CEISO – Dakrandprofielen in aluminium type ALU Rond 25/71 </w:t>
      </w:r>
    </w:p>
    <w:p w14:paraId="0F2A1852" w14:textId="77777777" w:rsidR="00070AC0" w:rsidRDefault="00000000">
      <w:r>
        <w:t>Bijkomende technische informatie verkrijgbaar via www.ceiso.be</w:t>
      </w:r>
    </w:p>
    <w:p w14:paraId="5CF3B9AF" w14:textId="77777777" w:rsidR="00070AC0" w:rsidRDefault="00000000">
      <w:pPr>
        <w:pStyle w:val="Kop2"/>
      </w:pPr>
      <w:r>
        <w:t>1. Omschrijving</w:t>
      </w:r>
    </w:p>
    <w:p w14:paraId="0D275BC0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39F77AD0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662F61E4" w14:textId="77777777" w:rsidR="00070AC0" w:rsidRDefault="00000000">
      <w:r>
        <w:t>Het geheel omvat onder meer:</w:t>
      </w:r>
    </w:p>
    <w:p w14:paraId="42CB49FC" w14:textId="77777777" w:rsidR="00070AC0" w:rsidRDefault="00000000">
      <w:pPr>
        <w:pStyle w:val="Lijstopsomteken"/>
      </w:pPr>
      <w:r>
        <w:t>aluminium dakrandprofielen</w:t>
      </w:r>
    </w:p>
    <w:p w14:paraId="0BE22071" w14:textId="77777777" w:rsidR="00070AC0" w:rsidRDefault="00000000">
      <w:pPr>
        <w:pStyle w:val="Lijstopsomteken"/>
      </w:pPr>
      <w:r>
        <w:t>verbindingsplaatjes</w:t>
      </w:r>
    </w:p>
    <w:p w14:paraId="7D0344FF" w14:textId="77777777" w:rsidR="00070AC0" w:rsidRDefault="00000000">
      <w:pPr>
        <w:pStyle w:val="Lijstopsomteken"/>
      </w:pPr>
      <w:r>
        <w:t>prefab binnen- en buitenhoeken</w:t>
      </w:r>
    </w:p>
    <w:p w14:paraId="017AE274" w14:textId="77777777" w:rsidR="00070AC0" w:rsidRDefault="00000000">
      <w:pPr>
        <w:pStyle w:val="Lijstopsomteken"/>
      </w:pPr>
      <w:r>
        <w:t>bevestigingsmiddelen</w:t>
      </w:r>
    </w:p>
    <w:p w14:paraId="624E1A56" w14:textId="77777777" w:rsidR="00070AC0" w:rsidRDefault="00000000">
      <w:pPr>
        <w:pStyle w:val="Lijstopsomteken"/>
      </w:pPr>
      <w:r>
        <w:t>alle nodige hulpstukken voor een volledige montage</w:t>
      </w:r>
    </w:p>
    <w:p w14:paraId="695536CC" w14:textId="77777777" w:rsidR="00070AC0" w:rsidRDefault="00000000">
      <w:pPr>
        <w:pStyle w:val="Kop2"/>
      </w:pPr>
      <w:r>
        <w:t>2. Materiaal</w:t>
      </w:r>
    </w:p>
    <w:p w14:paraId="05242873" w14:textId="77777777" w:rsidR="00070AC0" w:rsidRDefault="00000000">
      <w:r>
        <w:t>De dakrandprofielen zijn vervaardigd uit geëxtrudeerde aluminiumlegering EN AW 6060 T66 (Al Mg Si 0,5).</w:t>
      </w:r>
    </w:p>
    <w:p w14:paraId="57306C50" w14:textId="77777777" w:rsidR="00070AC0" w:rsidRDefault="00000000">
      <w:r>
        <w:t>Kenmerken van het profiel:</w:t>
      </w:r>
    </w:p>
    <w:p w14:paraId="77B81D2A" w14:textId="77777777" w:rsidR="00070AC0" w:rsidRDefault="00000000">
      <w:pPr>
        <w:pStyle w:val="Lijstopsomteken"/>
      </w:pPr>
      <w:r>
        <w:t>hoogte: 43/Bol 25 mm</w:t>
      </w:r>
    </w:p>
    <w:p w14:paraId="6D43C7DF" w14:textId="77777777" w:rsidR="00070AC0" w:rsidRDefault="00000000">
      <w:pPr>
        <w:pStyle w:val="Lijstopsomteken"/>
      </w:pPr>
      <w:r>
        <w:t>breedte: 71,5 mm</w:t>
      </w:r>
    </w:p>
    <w:p w14:paraId="5C579A57" w14:textId="77777777" w:rsidR="00070AC0" w:rsidRDefault="00000000">
      <w:pPr>
        <w:pStyle w:val="Lijstopsomteken"/>
      </w:pPr>
      <w:r>
        <w:t>wanddikte: 1,25 mm</w:t>
      </w:r>
    </w:p>
    <w:p w14:paraId="27C8DDD7" w14:textId="77777777" w:rsidR="00070AC0" w:rsidRDefault="00000000">
      <w:pPr>
        <w:pStyle w:val="Lijstopsomteken"/>
      </w:pPr>
      <w:r>
        <w:t>aanslag: 21,5 mm</w:t>
      </w:r>
    </w:p>
    <w:p w14:paraId="5FF3399A" w14:textId="77777777" w:rsidR="00070AC0" w:rsidRDefault="00000000">
      <w:pPr>
        <w:pStyle w:val="Lijstopsomteken"/>
      </w:pPr>
      <w:r>
        <w:t>nuttige hoogte onder oplegvlak: 28 mm</w:t>
      </w:r>
    </w:p>
    <w:p w14:paraId="10F5A124" w14:textId="77777777" w:rsidR="00070AC0" w:rsidRDefault="00000000">
      <w:pPr>
        <w:pStyle w:val="Lijstopsomteken"/>
      </w:pPr>
      <w:r>
        <w:t>afstand voorzijde tot muur: 12 mm</w:t>
      </w:r>
    </w:p>
    <w:p w14:paraId="3A338D8A" w14:textId="77777777" w:rsidR="00070AC0" w:rsidRDefault="00000000">
      <w:pPr>
        <w:pStyle w:val="Lijstopsomteken"/>
      </w:pPr>
      <w:r>
        <w:t>standaardlengte: 3,00 m</w:t>
      </w:r>
    </w:p>
    <w:p w14:paraId="66C9A818" w14:textId="77777777" w:rsidR="00070AC0" w:rsidRDefault="00000000">
      <w:pPr>
        <w:pStyle w:val="Lijstopsomteken"/>
      </w:pPr>
      <w:r>
        <w:t>gewicht: ca. 600 g/m</w:t>
      </w:r>
    </w:p>
    <w:p w14:paraId="61428D10" w14:textId="77777777" w:rsidR="00070AC0" w:rsidRDefault="00000000">
      <w:r>
        <w:t>Het oplegvlak van het profiel is voorzien van een geribbelde profilering.</w:t>
      </w:r>
    </w:p>
    <w:p w14:paraId="512A91AD" w14:textId="77777777" w:rsidR="00070AC0" w:rsidRDefault="00000000">
      <w:r>
        <w:t>Toebehoren:</w:t>
      </w:r>
    </w:p>
    <w:p w14:paraId="69238525" w14:textId="77777777" w:rsidR="00070AC0" w:rsidRDefault="00000000">
      <w:pPr>
        <w:pStyle w:val="Lijstopsomteken"/>
      </w:pPr>
      <w:r>
        <w:t>gelaste prefab binnen- en buitenhoeken 300 × 300 mm</w:t>
      </w:r>
    </w:p>
    <w:p w14:paraId="12B7BA7B" w14:textId="77777777" w:rsidR="00070AC0" w:rsidRDefault="00000000">
      <w:pPr>
        <w:pStyle w:val="Lijstopsomteken"/>
      </w:pPr>
      <w:r>
        <w:t>verbindingsplaatjes met gebroken hoeken, breedte 60 mm, dikte 1,5 mm.</w:t>
      </w:r>
    </w:p>
    <w:p w14:paraId="2D79B296" w14:textId="77777777" w:rsidR="00070AC0" w:rsidRDefault="00000000">
      <w:pPr>
        <w:pStyle w:val="Kop2"/>
      </w:pPr>
      <w:r>
        <w:t>3. Oppervlaktebehandeling</w:t>
      </w:r>
    </w:p>
    <w:p w14:paraId="30C4FD49" w14:textId="77777777" w:rsidR="00070AC0" w:rsidRDefault="00000000">
      <w:r>
        <w:t>De profielen worden geleverd met een poedercoating volgens de geldende Qualicoat-richtlijnen.</w:t>
      </w:r>
    </w:p>
    <w:p w14:paraId="1035965D" w14:textId="77777777" w:rsidR="00070AC0" w:rsidRDefault="00000000">
      <w:r>
        <w:lastRenderedPageBreak/>
        <w:t>Kenmerken:</w:t>
      </w:r>
    </w:p>
    <w:p w14:paraId="72D63424" w14:textId="77777777" w:rsidR="00070AC0" w:rsidRDefault="00000000">
      <w:pPr>
        <w:pStyle w:val="Lijstopsomteken"/>
      </w:pPr>
      <w:r>
        <w:t>minimale laagdikte: 60 μm</w:t>
      </w:r>
    </w:p>
    <w:p w14:paraId="1E9B386D" w14:textId="77777777" w:rsidR="00070AC0" w:rsidRDefault="00000000">
      <w:pPr>
        <w:pStyle w:val="Lijstopsomteken"/>
      </w:pPr>
      <w:r>
        <w:t>kleur: volgens RAL-kleur naar keuze van de ontwerper</w:t>
      </w:r>
    </w:p>
    <w:p w14:paraId="43D05E14" w14:textId="77777777" w:rsidR="00070AC0" w:rsidRDefault="00000000">
      <w:pPr>
        <w:pStyle w:val="Lijstopsomteken"/>
      </w:pPr>
      <w:r>
        <w:t>afwerking: standaard, structuur of metallic mogelijk</w:t>
      </w:r>
    </w:p>
    <w:p w14:paraId="2BB5ECC0" w14:textId="77777777" w:rsidR="00070AC0" w:rsidRDefault="00000000">
      <w:pPr>
        <w:pStyle w:val="Kop2"/>
      </w:pPr>
      <w:r>
        <w:t>4. Uitvoering</w:t>
      </w:r>
    </w:p>
    <w:p w14:paraId="7D484029" w14:textId="77777777" w:rsidR="00070AC0" w:rsidRDefault="00000000">
      <w:r>
        <w:t>De plaatsing gebeurt volgens de voorschriften van de fabrikant en volgens de regels van goed vakmanschap.</w:t>
      </w:r>
    </w:p>
    <w:p w14:paraId="57D270DC" w14:textId="77777777" w:rsidR="00070AC0" w:rsidRDefault="00000000">
      <w:r>
        <w:t>De uitvoering omvat onder meer:</w:t>
      </w:r>
    </w:p>
    <w:p w14:paraId="3F408D73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2A7F5357" w14:textId="77777777" w:rsidR="00070AC0" w:rsidRDefault="00000000">
      <w:pPr>
        <w:pStyle w:val="Lijstopsomteken"/>
      </w:pPr>
      <w:r>
        <w:t>toepassing van verbindingsplaatjes tussen de profielen</w:t>
      </w:r>
    </w:p>
    <w:p w14:paraId="71ACECEC" w14:textId="77777777" w:rsidR="00070AC0" w:rsidRDefault="00000000">
      <w:pPr>
        <w:pStyle w:val="Lijstopsomteken"/>
      </w:pPr>
      <w:r>
        <w:t>plaatsing van prefab binnen- en buitenhoeken</w:t>
      </w:r>
    </w:p>
    <w:p w14:paraId="1209FC0B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2416F176" w14:textId="77777777" w:rsidR="00070AC0" w:rsidRDefault="00000000">
      <w:pPr>
        <w:pStyle w:val="Lijstopsomteken"/>
      </w:pPr>
      <w:r>
        <w:t>realisatie van een doorlopende en stabiele randafwerking</w:t>
      </w:r>
    </w:p>
    <w:p w14:paraId="1F3A0FF0" w14:textId="77777777" w:rsidR="00070AC0" w:rsidRDefault="00000000">
      <w:r>
        <w:t>Alle bevestigingen gebeuren mechanisch met aangepaste bevestigingsmiddelen, geschikt voor de ondergrond.</w:t>
      </w:r>
    </w:p>
    <w:p w14:paraId="11823C63" w14:textId="77777777" w:rsidR="00070AC0" w:rsidRDefault="00000000">
      <w:pPr>
        <w:pStyle w:val="Kop2"/>
      </w:pPr>
      <w:r>
        <w:t>5. Meetcode</w:t>
      </w:r>
    </w:p>
    <w:p w14:paraId="4C535F68" w14:textId="77777777" w:rsidR="00070AC0" w:rsidRDefault="00000000">
      <w:r>
        <w:t>De dakrandprofielen worden gemeten per strekkende meter.</w:t>
      </w:r>
    </w:p>
    <w:p w14:paraId="357FF086" w14:textId="77777777" w:rsidR="00070AC0" w:rsidRDefault="00000000">
      <w:r>
        <w:t>De prijs omvat:</w:t>
      </w:r>
    </w:p>
    <w:p w14:paraId="083B130F" w14:textId="77777777" w:rsidR="00070AC0" w:rsidRDefault="00000000">
      <w:pPr>
        <w:pStyle w:val="Lijstopsomteken"/>
      </w:pPr>
      <w:r>
        <w:t>levering van de profielen</w:t>
      </w:r>
    </w:p>
    <w:p w14:paraId="5D56D9C6" w14:textId="77777777" w:rsidR="00070AC0" w:rsidRDefault="00000000">
      <w:pPr>
        <w:pStyle w:val="Lijstopsomteken"/>
      </w:pPr>
      <w:r>
        <w:t>verbindingsstukken</w:t>
      </w:r>
    </w:p>
    <w:p w14:paraId="67ED6B07" w14:textId="77777777" w:rsidR="00070AC0" w:rsidRDefault="00000000">
      <w:pPr>
        <w:pStyle w:val="Lijstopsomteken"/>
      </w:pPr>
      <w:r>
        <w:t>binnen- en buitenhoeken</w:t>
      </w:r>
    </w:p>
    <w:p w14:paraId="1A2FCD2D" w14:textId="77777777" w:rsidR="00070AC0" w:rsidRDefault="00000000">
      <w:pPr>
        <w:pStyle w:val="Lijstopsomteken"/>
      </w:pPr>
      <w:r>
        <w:t>bevestigingsmiddelen</w:t>
      </w:r>
    </w:p>
    <w:p w14:paraId="36DF04D3" w14:textId="77777777" w:rsidR="00070AC0" w:rsidRDefault="00000000">
      <w:pPr>
        <w:pStyle w:val="Lijstopsomteken"/>
      </w:pPr>
      <w:r>
        <w:t>alle nodige hulpstukken</w:t>
      </w:r>
    </w:p>
    <w:p w14:paraId="24C8E573" w14:textId="77777777" w:rsidR="00070AC0" w:rsidRDefault="00000000">
      <w:pPr>
        <w:pStyle w:val="Lijstopsomteken"/>
      </w:pPr>
      <w:r>
        <w:t>volledige plaatsing</w:t>
      </w:r>
    </w:p>
    <w:p w14:paraId="4A173B9A" w14:textId="77777777" w:rsidR="00070AC0" w:rsidRDefault="00000000">
      <w:r>
        <w:t>Eenheid van meting: m</w:t>
      </w:r>
    </w:p>
    <w:p w14:paraId="78566014" w14:textId="77777777" w:rsidR="00070AC0" w:rsidRDefault="00000000">
      <w:r>
        <w:br w:type="page"/>
      </w:r>
    </w:p>
    <w:p w14:paraId="24B0D701" w14:textId="0945C0E8" w:rsidR="00070AC0" w:rsidRDefault="00000000">
      <w:pPr>
        <w:pStyle w:val="Kop1"/>
      </w:pPr>
      <w:r>
        <w:lastRenderedPageBreak/>
        <w:t xml:space="preserve">CEISO – Dakrandprofielen in aluminium type ALU Rond 45/80 </w:t>
      </w:r>
    </w:p>
    <w:p w14:paraId="2F34FF08" w14:textId="77777777" w:rsidR="00070AC0" w:rsidRDefault="00000000">
      <w:r>
        <w:t>Bijkomende technische informatie verkrijgbaar via www.ceiso.be</w:t>
      </w:r>
    </w:p>
    <w:p w14:paraId="1F289C31" w14:textId="77777777" w:rsidR="00070AC0" w:rsidRDefault="00000000">
      <w:pPr>
        <w:pStyle w:val="Kop2"/>
      </w:pPr>
      <w:r>
        <w:t>1. Omschrijving</w:t>
      </w:r>
    </w:p>
    <w:p w14:paraId="73FCC5CF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433D9760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2CE51D69" w14:textId="77777777" w:rsidR="00070AC0" w:rsidRDefault="00000000">
      <w:r>
        <w:t>Het geheel omvat onder meer:</w:t>
      </w:r>
    </w:p>
    <w:p w14:paraId="6CA60F52" w14:textId="77777777" w:rsidR="00070AC0" w:rsidRDefault="00000000">
      <w:pPr>
        <w:pStyle w:val="Lijstopsomteken"/>
      </w:pPr>
      <w:r>
        <w:t>aluminium dakrandprofielen</w:t>
      </w:r>
    </w:p>
    <w:p w14:paraId="39A6B640" w14:textId="77777777" w:rsidR="00070AC0" w:rsidRDefault="00000000">
      <w:pPr>
        <w:pStyle w:val="Lijstopsomteken"/>
      </w:pPr>
      <w:r>
        <w:t>verbindingsplaatjes</w:t>
      </w:r>
    </w:p>
    <w:p w14:paraId="4BAA79A9" w14:textId="77777777" w:rsidR="00070AC0" w:rsidRDefault="00000000">
      <w:pPr>
        <w:pStyle w:val="Lijstopsomteken"/>
      </w:pPr>
      <w:r>
        <w:t>prefab binnen- en buitenhoeken</w:t>
      </w:r>
    </w:p>
    <w:p w14:paraId="660A1C03" w14:textId="77777777" w:rsidR="00070AC0" w:rsidRDefault="00000000">
      <w:pPr>
        <w:pStyle w:val="Lijstopsomteken"/>
      </w:pPr>
      <w:r>
        <w:t>bevestigingsmiddelen</w:t>
      </w:r>
    </w:p>
    <w:p w14:paraId="2CE19434" w14:textId="77777777" w:rsidR="00070AC0" w:rsidRDefault="00000000">
      <w:pPr>
        <w:pStyle w:val="Lijstopsomteken"/>
      </w:pPr>
      <w:r>
        <w:t>alle nodige hulpstukken voor een volledige montage</w:t>
      </w:r>
    </w:p>
    <w:p w14:paraId="64FF650E" w14:textId="77777777" w:rsidR="00070AC0" w:rsidRDefault="00000000">
      <w:pPr>
        <w:pStyle w:val="Kop2"/>
      </w:pPr>
      <w:r>
        <w:t>2. Materiaal</w:t>
      </w:r>
    </w:p>
    <w:p w14:paraId="34D4C5F2" w14:textId="77777777" w:rsidR="00070AC0" w:rsidRDefault="00000000">
      <w:r>
        <w:t>De dakrandprofielen zijn vervaardigd uit geëxtrudeerde aluminiumlegering EN AW 6060 T66 (Al Mg Si 0,5).</w:t>
      </w:r>
    </w:p>
    <w:p w14:paraId="61BA920E" w14:textId="77777777" w:rsidR="00070AC0" w:rsidRDefault="00000000">
      <w:r>
        <w:t>Kenmerken van het profiel:</w:t>
      </w:r>
    </w:p>
    <w:p w14:paraId="4D820551" w14:textId="77777777" w:rsidR="00070AC0" w:rsidRDefault="00000000">
      <w:pPr>
        <w:pStyle w:val="Lijstopsomteken"/>
      </w:pPr>
      <w:r>
        <w:t>hoogte: 45 mm</w:t>
      </w:r>
    </w:p>
    <w:p w14:paraId="1012D34A" w14:textId="77777777" w:rsidR="00070AC0" w:rsidRDefault="00000000">
      <w:pPr>
        <w:pStyle w:val="Lijstopsomteken"/>
      </w:pPr>
      <w:r>
        <w:t>breedte: 80 mm</w:t>
      </w:r>
    </w:p>
    <w:p w14:paraId="3D406FB6" w14:textId="77777777" w:rsidR="00070AC0" w:rsidRDefault="00000000">
      <w:pPr>
        <w:pStyle w:val="Lijstopsomteken"/>
      </w:pPr>
      <w:r>
        <w:t>wanddikte: 1,50 mm</w:t>
      </w:r>
    </w:p>
    <w:p w14:paraId="6C0A6AF0" w14:textId="77777777" w:rsidR="00070AC0" w:rsidRDefault="00000000">
      <w:pPr>
        <w:pStyle w:val="Lijstopsomteken"/>
      </w:pPr>
      <w:r>
        <w:t>aanslag: 12 mm</w:t>
      </w:r>
    </w:p>
    <w:p w14:paraId="66B56083" w14:textId="77777777" w:rsidR="00070AC0" w:rsidRDefault="00000000">
      <w:pPr>
        <w:pStyle w:val="Lijstopsomteken"/>
      </w:pPr>
      <w:r>
        <w:t>nuttige hoogte onder oplegvlak: 30 mm</w:t>
      </w:r>
    </w:p>
    <w:p w14:paraId="57446E03" w14:textId="77777777" w:rsidR="00070AC0" w:rsidRDefault="00000000">
      <w:pPr>
        <w:pStyle w:val="Lijstopsomteken"/>
      </w:pPr>
      <w:r>
        <w:t>afstand voorzijde tot muur: 12 mm</w:t>
      </w:r>
    </w:p>
    <w:p w14:paraId="773D3C8F" w14:textId="77777777" w:rsidR="00070AC0" w:rsidRDefault="00000000">
      <w:pPr>
        <w:pStyle w:val="Lijstopsomteken"/>
      </w:pPr>
      <w:r>
        <w:t>standaardlengte: 3,00 m</w:t>
      </w:r>
    </w:p>
    <w:p w14:paraId="03492121" w14:textId="77777777" w:rsidR="00070AC0" w:rsidRDefault="00000000">
      <w:pPr>
        <w:pStyle w:val="Lijstopsomteken"/>
      </w:pPr>
      <w:r>
        <w:t>gewicht: ca. 673 g/m</w:t>
      </w:r>
    </w:p>
    <w:p w14:paraId="2788A71D" w14:textId="77777777" w:rsidR="00070AC0" w:rsidRDefault="00000000">
      <w:r>
        <w:t>Het oplegvlak van het profiel is voorzien van een geribbelde profilering.</w:t>
      </w:r>
    </w:p>
    <w:p w14:paraId="407FB8E3" w14:textId="77777777" w:rsidR="00070AC0" w:rsidRDefault="00000000">
      <w:r>
        <w:t>Toebehoren:</w:t>
      </w:r>
    </w:p>
    <w:p w14:paraId="7EE4B387" w14:textId="77777777" w:rsidR="00070AC0" w:rsidRDefault="00000000">
      <w:pPr>
        <w:pStyle w:val="Lijstopsomteken"/>
      </w:pPr>
      <w:r>
        <w:t>gelaste prefab binnen- en buitenhoeken 300 × 300 mm</w:t>
      </w:r>
    </w:p>
    <w:p w14:paraId="26C844CB" w14:textId="77777777" w:rsidR="00070AC0" w:rsidRDefault="00000000">
      <w:pPr>
        <w:pStyle w:val="Lijstopsomteken"/>
      </w:pPr>
      <w:r>
        <w:t>verbindingsplaatjes met gebroken hoeken, breedte 60 mm, dikte 1,5 mm.</w:t>
      </w:r>
    </w:p>
    <w:p w14:paraId="6C03F83C" w14:textId="77777777" w:rsidR="00070AC0" w:rsidRDefault="00000000">
      <w:pPr>
        <w:pStyle w:val="Kop2"/>
      </w:pPr>
      <w:r>
        <w:t>3. Oppervlaktebehandeling</w:t>
      </w:r>
    </w:p>
    <w:p w14:paraId="6F57037D" w14:textId="77777777" w:rsidR="00070AC0" w:rsidRDefault="00000000">
      <w:r>
        <w:t>De profielen worden geleverd met een poedercoating volgens de geldende Qualicoat-richtlijnen.</w:t>
      </w:r>
    </w:p>
    <w:p w14:paraId="782DCF9D" w14:textId="77777777" w:rsidR="00070AC0" w:rsidRDefault="00000000">
      <w:r>
        <w:lastRenderedPageBreak/>
        <w:t>Kenmerken:</w:t>
      </w:r>
    </w:p>
    <w:p w14:paraId="1082A7F5" w14:textId="77777777" w:rsidR="00070AC0" w:rsidRDefault="00000000">
      <w:pPr>
        <w:pStyle w:val="Lijstopsomteken"/>
      </w:pPr>
      <w:r>
        <w:t>minimale laagdikte: 60 μm</w:t>
      </w:r>
    </w:p>
    <w:p w14:paraId="7F722775" w14:textId="77777777" w:rsidR="00070AC0" w:rsidRDefault="00000000">
      <w:pPr>
        <w:pStyle w:val="Lijstopsomteken"/>
      </w:pPr>
      <w:r>
        <w:t>kleur: volgens RAL-kleur naar keuze van de ontwerper</w:t>
      </w:r>
    </w:p>
    <w:p w14:paraId="5960C251" w14:textId="77777777" w:rsidR="00070AC0" w:rsidRDefault="00000000">
      <w:pPr>
        <w:pStyle w:val="Lijstopsomteken"/>
      </w:pPr>
      <w:r>
        <w:t>afwerking: standaard, structuur of metallic mogelijk</w:t>
      </w:r>
    </w:p>
    <w:p w14:paraId="700B7F5B" w14:textId="77777777" w:rsidR="00070AC0" w:rsidRDefault="00000000">
      <w:pPr>
        <w:pStyle w:val="Kop2"/>
      </w:pPr>
      <w:r>
        <w:t>4. Uitvoering</w:t>
      </w:r>
    </w:p>
    <w:p w14:paraId="0421AF69" w14:textId="77777777" w:rsidR="00070AC0" w:rsidRDefault="00000000">
      <w:r>
        <w:t>De plaatsing gebeurt volgens de voorschriften van de fabrikant en volgens de regels van goed vakmanschap.</w:t>
      </w:r>
    </w:p>
    <w:p w14:paraId="1B53119C" w14:textId="77777777" w:rsidR="00070AC0" w:rsidRDefault="00000000">
      <w:r>
        <w:t>De uitvoering omvat onder meer:</w:t>
      </w:r>
    </w:p>
    <w:p w14:paraId="5CD74591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4994B8D9" w14:textId="77777777" w:rsidR="00070AC0" w:rsidRDefault="00000000">
      <w:pPr>
        <w:pStyle w:val="Lijstopsomteken"/>
      </w:pPr>
      <w:r>
        <w:t>toepassing van verbindingsplaatjes tussen de profielen</w:t>
      </w:r>
    </w:p>
    <w:p w14:paraId="69842942" w14:textId="77777777" w:rsidR="00070AC0" w:rsidRDefault="00000000">
      <w:pPr>
        <w:pStyle w:val="Lijstopsomteken"/>
      </w:pPr>
      <w:r>
        <w:t>plaatsing van prefab binnen- en buitenhoeken</w:t>
      </w:r>
    </w:p>
    <w:p w14:paraId="0E2FAD4F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56186B7E" w14:textId="77777777" w:rsidR="00070AC0" w:rsidRDefault="00000000">
      <w:pPr>
        <w:pStyle w:val="Lijstopsomteken"/>
      </w:pPr>
      <w:r>
        <w:t>realisatie van een doorlopende en stabiele randafwerking</w:t>
      </w:r>
    </w:p>
    <w:p w14:paraId="01E098AB" w14:textId="77777777" w:rsidR="00070AC0" w:rsidRDefault="00000000">
      <w:r>
        <w:t>Alle bevestigingen gebeuren mechanisch met aangepaste bevestigingsmiddelen, geschikt voor de ondergrond.</w:t>
      </w:r>
    </w:p>
    <w:p w14:paraId="204D8E12" w14:textId="77777777" w:rsidR="00070AC0" w:rsidRDefault="00000000">
      <w:pPr>
        <w:pStyle w:val="Kop2"/>
      </w:pPr>
      <w:r>
        <w:t>5. Meetcode</w:t>
      </w:r>
    </w:p>
    <w:p w14:paraId="5A5019FD" w14:textId="77777777" w:rsidR="00070AC0" w:rsidRDefault="00000000">
      <w:r>
        <w:t>De dakrandprofielen worden gemeten per strekkende meter.</w:t>
      </w:r>
    </w:p>
    <w:p w14:paraId="4E01DA66" w14:textId="77777777" w:rsidR="00070AC0" w:rsidRDefault="00000000">
      <w:r>
        <w:t>De prijs omvat:</w:t>
      </w:r>
    </w:p>
    <w:p w14:paraId="38244C94" w14:textId="77777777" w:rsidR="00070AC0" w:rsidRDefault="00000000">
      <w:pPr>
        <w:pStyle w:val="Lijstopsomteken"/>
      </w:pPr>
      <w:r>
        <w:t>levering van de profielen</w:t>
      </w:r>
    </w:p>
    <w:p w14:paraId="639A9537" w14:textId="77777777" w:rsidR="00070AC0" w:rsidRDefault="00000000">
      <w:pPr>
        <w:pStyle w:val="Lijstopsomteken"/>
      </w:pPr>
      <w:r>
        <w:t>verbindingsstukken</w:t>
      </w:r>
    </w:p>
    <w:p w14:paraId="3C5B5BD0" w14:textId="77777777" w:rsidR="00070AC0" w:rsidRDefault="00000000">
      <w:pPr>
        <w:pStyle w:val="Lijstopsomteken"/>
      </w:pPr>
      <w:r>
        <w:t>binnen- en buitenhoeken</w:t>
      </w:r>
    </w:p>
    <w:p w14:paraId="17DE0592" w14:textId="77777777" w:rsidR="00070AC0" w:rsidRDefault="00000000">
      <w:pPr>
        <w:pStyle w:val="Lijstopsomteken"/>
      </w:pPr>
      <w:r>
        <w:t>bevestigingsmiddelen</w:t>
      </w:r>
    </w:p>
    <w:p w14:paraId="3B885EB2" w14:textId="77777777" w:rsidR="00070AC0" w:rsidRDefault="00000000">
      <w:pPr>
        <w:pStyle w:val="Lijstopsomteken"/>
      </w:pPr>
      <w:r>
        <w:t>alle nodige hulpstukken</w:t>
      </w:r>
    </w:p>
    <w:p w14:paraId="79A5B664" w14:textId="77777777" w:rsidR="00070AC0" w:rsidRDefault="00000000">
      <w:pPr>
        <w:pStyle w:val="Lijstopsomteken"/>
      </w:pPr>
      <w:r>
        <w:t>volledige plaatsing</w:t>
      </w:r>
    </w:p>
    <w:p w14:paraId="65531176" w14:textId="77777777" w:rsidR="00070AC0" w:rsidRDefault="00000000">
      <w:r>
        <w:t>Eenheid van meting: m</w:t>
      </w:r>
    </w:p>
    <w:p w14:paraId="3ED1D4E0" w14:textId="77777777" w:rsidR="00070AC0" w:rsidRDefault="00000000">
      <w:r>
        <w:br w:type="page"/>
      </w:r>
    </w:p>
    <w:p w14:paraId="12E07CA1" w14:textId="399B6C0E" w:rsidR="00070AC0" w:rsidRDefault="00000000">
      <w:pPr>
        <w:pStyle w:val="Kop1"/>
      </w:pPr>
      <w:r>
        <w:lastRenderedPageBreak/>
        <w:t xml:space="preserve">CEISO – Dakrandprofielen in aluminium type ALU T-Profiel 120/71 </w:t>
      </w:r>
    </w:p>
    <w:p w14:paraId="4919EB81" w14:textId="77777777" w:rsidR="00070AC0" w:rsidRDefault="00000000">
      <w:r>
        <w:t>Bijkomende technische informatie verkrijgbaar via www.ceiso.be</w:t>
      </w:r>
    </w:p>
    <w:p w14:paraId="026C847D" w14:textId="77777777" w:rsidR="00070AC0" w:rsidRDefault="00000000">
      <w:pPr>
        <w:pStyle w:val="Kop2"/>
      </w:pPr>
      <w:r>
        <w:t>1. Omschrijving</w:t>
      </w:r>
    </w:p>
    <w:p w14:paraId="182373F9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2324D2A8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56B22E2D" w14:textId="77777777" w:rsidR="00070AC0" w:rsidRDefault="00000000">
      <w:r>
        <w:t>Het geheel omvat onder meer:</w:t>
      </w:r>
    </w:p>
    <w:p w14:paraId="0CA26891" w14:textId="77777777" w:rsidR="00070AC0" w:rsidRDefault="00000000">
      <w:pPr>
        <w:pStyle w:val="Lijstopsomteken"/>
      </w:pPr>
      <w:r>
        <w:t>aluminium dakrandprofielen</w:t>
      </w:r>
    </w:p>
    <w:p w14:paraId="4D922B96" w14:textId="77777777" w:rsidR="00070AC0" w:rsidRDefault="00000000">
      <w:pPr>
        <w:pStyle w:val="Lijstopsomteken"/>
      </w:pPr>
      <w:r>
        <w:t>verbindingsplaatjes</w:t>
      </w:r>
    </w:p>
    <w:p w14:paraId="7B9EFA12" w14:textId="77777777" w:rsidR="00070AC0" w:rsidRDefault="00000000">
      <w:pPr>
        <w:pStyle w:val="Lijstopsomteken"/>
      </w:pPr>
      <w:r>
        <w:t>prefab binnen- en buitenhoeken</w:t>
      </w:r>
    </w:p>
    <w:p w14:paraId="1CEC89EA" w14:textId="77777777" w:rsidR="00070AC0" w:rsidRDefault="00000000">
      <w:pPr>
        <w:pStyle w:val="Lijstopsomteken"/>
      </w:pPr>
      <w:r>
        <w:t>bevestigingsmiddelen</w:t>
      </w:r>
    </w:p>
    <w:p w14:paraId="397395C6" w14:textId="77777777" w:rsidR="00070AC0" w:rsidRDefault="00000000">
      <w:pPr>
        <w:pStyle w:val="Lijstopsomteken"/>
      </w:pPr>
      <w:r>
        <w:t>alle nodige hulpstukken voor een volledige montage</w:t>
      </w:r>
    </w:p>
    <w:p w14:paraId="22459683" w14:textId="77777777" w:rsidR="00070AC0" w:rsidRDefault="00000000">
      <w:pPr>
        <w:pStyle w:val="Kop2"/>
      </w:pPr>
      <w:r>
        <w:t>2. Materiaal</w:t>
      </w:r>
    </w:p>
    <w:p w14:paraId="62ABE14D" w14:textId="77777777" w:rsidR="00070AC0" w:rsidRDefault="00000000">
      <w:r>
        <w:t>De dakrandprofielen zijn vervaardigd uit geëxtrudeerde aluminiumlegering EN AW 6060 T66 (Al Mg Si 0,5).</w:t>
      </w:r>
    </w:p>
    <w:p w14:paraId="76EF2C46" w14:textId="77777777" w:rsidR="00070AC0" w:rsidRDefault="00000000">
      <w:r>
        <w:t>Kenmerken van het profiel:</w:t>
      </w:r>
    </w:p>
    <w:p w14:paraId="50826972" w14:textId="77777777" w:rsidR="00070AC0" w:rsidRDefault="00000000">
      <w:pPr>
        <w:pStyle w:val="Lijstopsomteken"/>
      </w:pPr>
      <w:r>
        <w:t>hoogte: 122 mm</w:t>
      </w:r>
    </w:p>
    <w:p w14:paraId="36142989" w14:textId="77777777" w:rsidR="00070AC0" w:rsidRDefault="00000000">
      <w:pPr>
        <w:pStyle w:val="Lijstopsomteken"/>
      </w:pPr>
      <w:r>
        <w:t>breedte: 71 mm</w:t>
      </w:r>
    </w:p>
    <w:p w14:paraId="3E8A2E8F" w14:textId="77777777" w:rsidR="00070AC0" w:rsidRDefault="00000000">
      <w:pPr>
        <w:pStyle w:val="Lijstopsomteken"/>
      </w:pPr>
      <w:r>
        <w:t>wanddikte: 1,75 mm</w:t>
      </w:r>
    </w:p>
    <w:p w14:paraId="5628E9DB" w14:textId="77777777" w:rsidR="00070AC0" w:rsidRDefault="00000000">
      <w:pPr>
        <w:pStyle w:val="Lijstopsomteken"/>
      </w:pPr>
      <w:r>
        <w:t>aanslag: 3 mm</w:t>
      </w:r>
    </w:p>
    <w:p w14:paraId="7AA06274" w14:textId="77777777" w:rsidR="00070AC0" w:rsidRDefault="00000000">
      <w:pPr>
        <w:pStyle w:val="Lijstopsomteken"/>
      </w:pPr>
      <w:r>
        <w:t>nuttige hoogte onder oplegvlak: 70 mm</w:t>
      </w:r>
    </w:p>
    <w:p w14:paraId="75EDEB8E" w14:textId="77777777" w:rsidR="00070AC0" w:rsidRDefault="00000000">
      <w:pPr>
        <w:pStyle w:val="Lijstopsomteken"/>
      </w:pPr>
      <w:r>
        <w:t>afstand voorzijde tot muur: 6 mm</w:t>
      </w:r>
    </w:p>
    <w:p w14:paraId="4372AAAF" w14:textId="77777777" w:rsidR="00070AC0" w:rsidRDefault="00000000">
      <w:pPr>
        <w:pStyle w:val="Lijstopsomteken"/>
      </w:pPr>
      <w:r>
        <w:t>standaardlengte: 3,00 m</w:t>
      </w:r>
    </w:p>
    <w:p w14:paraId="210ADE68" w14:textId="77777777" w:rsidR="00070AC0" w:rsidRDefault="00000000">
      <w:pPr>
        <w:pStyle w:val="Lijstopsomteken"/>
      </w:pPr>
      <w:r>
        <w:t>gewicht: ca. 1139 g/m</w:t>
      </w:r>
    </w:p>
    <w:p w14:paraId="390305A9" w14:textId="77777777" w:rsidR="00070AC0" w:rsidRDefault="00000000">
      <w:r>
        <w:t>Het oplegvlak van het profiel is voorzien van een geribbelde profilering.</w:t>
      </w:r>
    </w:p>
    <w:p w14:paraId="43FD01FB" w14:textId="77777777" w:rsidR="00070AC0" w:rsidRDefault="00000000">
      <w:r>
        <w:t>Toebehoren:</w:t>
      </w:r>
    </w:p>
    <w:p w14:paraId="5C41CF00" w14:textId="77777777" w:rsidR="00070AC0" w:rsidRDefault="00000000">
      <w:pPr>
        <w:pStyle w:val="Lijstopsomteken"/>
      </w:pPr>
      <w:r>
        <w:t>gelaste prefab binnen- en buitenhoeken 300 × 300 mm</w:t>
      </w:r>
    </w:p>
    <w:p w14:paraId="63AF2484" w14:textId="77777777" w:rsidR="00070AC0" w:rsidRDefault="00000000">
      <w:pPr>
        <w:pStyle w:val="Lijstopsomteken"/>
      </w:pPr>
      <w:r>
        <w:t>verbindingsplaatjes met gebroken hoeken, 2-ledig (47 + 67 mm hoog).</w:t>
      </w:r>
    </w:p>
    <w:p w14:paraId="5118BCE9" w14:textId="77777777" w:rsidR="00070AC0" w:rsidRDefault="00000000">
      <w:pPr>
        <w:pStyle w:val="Kop2"/>
      </w:pPr>
      <w:r>
        <w:t>3. Oppervlaktebehandeling</w:t>
      </w:r>
    </w:p>
    <w:p w14:paraId="3D141222" w14:textId="77777777" w:rsidR="00070AC0" w:rsidRDefault="00000000">
      <w:r>
        <w:t>De profielen worden geleverd met een poedercoating volgens de geldende Qualicoat-richtlijnen.</w:t>
      </w:r>
    </w:p>
    <w:p w14:paraId="460873E0" w14:textId="77777777" w:rsidR="00070AC0" w:rsidRDefault="00000000">
      <w:r>
        <w:lastRenderedPageBreak/>
        <w:t>Kenmerken:</w:t>
      </w:r>
    </w:p>
    <w:p w14:paraId="4D5223D4" w14:textId="77777777" w:rsidR="00070AC0" w:rsidRDefault="00000000">
      <w:pPr>
        <w:pStyle w:val="Lijstopsomteken"/>
      </w:pPr>
      <w:r>
        <w:t>minimale laagdikte: 60 μm</w:t>
      </w:r>
    </w:p>
    <w:p w14:paraId="6335527B" w14:textId="77777777" w:rsidR="00070AC0" w:rsidRDefault="00000000">
      <w:pPr>
        <w:pStyle w:val="Lijstopsomteken"/>
      </w:pPr>
      <w:r>
        <w:t>kleur: volgens RAL-kleur naar keuze van de ontwerper</w:t>
      </w:r>
    </w:p>
    <w:p w14:paraId="0FAA2A0E" w14:textId="77777777" w:rsidR="00070AC0" w:rsidRDefault="00000000">
      <w:pPr>
        <w:pStyle w:val="Lijstopsomteken"/>
      </w:pPr>
      <w:r>
        <w:t>afwerking: standaard, structuur of metallic mogelijk</w:t>
      </w:r>
    </w:p>
    <w:p w14:paraId="0E1C07BF" w14:textId="77777777" w:rsidR="00070AC0" w:rsidRDefault="00000000">
      <w:pPr>
        <w:pStyle w:val="Kop2"/>
      </w:pPr>
      <w:r>
        <w:t>4. Uitvoering</w:t>
      </w:r>
    </w:p>
    <w:p w14:paraId="6461E7C0" w14:textId="77777777" w:rsidR="00070AC0" w:rsidRDefault="00000000">
      <w:r>
        <w:t>De plaatsing gebeurt volgens de voorschriften van de fabrikant en volgens de regels van goed vakmanschap.</w:t>
      </w:r>
    </w:p>
    <w:p w14:paraId="1B04A7E3" w14:textId="77777777" w:rsidR="00070AC0" w:rsidRDefault="00000000">
      <w:r>
        <w:t>De uitvoering omvat onder meer:</w:t>
      </w:r>
    </w:p>
    <w:p w14:paraId="1CA981F7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2DEB93AF" w14:textId="77777777" w:rsidR="00070AC0" w:rsidRDefault="00000000">
      <w:pPr>
        <w:pStyle w:val="Lijstopsomteken"/>
      </w:pPr>
      <w:r>
        <w:t>toepassing van verbindingsplaatjes tussen de profielen</w:t>
      </w:r>
    </w:p>
    <w:p w14:paraId="418D67D5" w14:textId="77777777" w:rsidR="00070AC0" w:rsidRDefault="00000000">
      <w:pPr>
        <w:pStyle w:val="Lijstopsomteken"/>
      </w:pPr>
      <w:r>
        <w:t>plaatsing van prefab binnen- en buitenhoeken</w:t>
      </w:r>
    </w:p>
    <w:p w14:paraId="68D52640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54295737" w14:textId="77777777" w:rsidR="00070AC0" w:rsidRDefault="00000000">
      <w:pPr>
        <w:pStyle w:val="Lijstopsomteken"/>
      </w:pPr>
      <w:r>
        <w:t>realisatie van een doorlopende en stabiele randafwerking</w:t>
      </w:r>
    </w:p>
    <w:p w14:paraId="5103BD62" w14:textId="77777777" w:rsidR="00070AC0" w:rsidRDefault="00000000">
      <w:r>
        <w:t>Alle bevestigingen gebeuren mechanisch met aangepaste bevestigingsmiddelen, geschikt voor de ondergrond.</w:t>
      </w:r>
    </w:p>
    <w:p w14:paraId="178541BB" w14:textId="77777777" w:rsidR="00070AC0" w:rsidRDefault="00000000">
      <w:pPr>
        <w:pStyle w:val="Kop2"/>
      </w:pPr>
      <w:r>
        <w:t>5. Meetcode</w:t>
      </w:r>
    </w:p>
    <w:p w14:paraId="6E375056" w14:textId="77777777" w:rsidR="00070AC0" w:rsidRDefault="00000000">
      <w:r>
        <w:t>De dakrandprofielen worden gemeten per strekkende meter.</w:t>
      </w:r>
    </w:p>
    <w:p w14:paraId="5B11F64A" w14:textId="77777777" w:rsidR="00070AC0" w:rsidRDefault="00000000">
      <w:r>
        <w:t>De prijs omvat:</w:t>
      </w:r>
    </w:p>
    <w:p w14:paraId="5B22693F" w14:textId="77777777" w:rsidR="00070AC0" w:rsidRDefault="00000000">
      <w:pPr>
        <w:pStyle w:val="Lijstopsomteken"/>
      </w:pPr>
      <w:r>
        <w:t>levering van de profielen</w:t>
      </w:r>
    </w:p>
    <w:p w14:paraId="522C7319" w14:textId="77777777" w:rsidR="00070AC0" w:rsidRDefault="00000000">
      <w:pPr>
        <w:pStyle w:val="Lijstopsomteken"/>
      </w:pPr>
      <w:r>
        <w:t>verbindingsstukken</w:t>
      </w:r>
    </w:p>
    <w:p w14:paraId="0E485E6D" w14:textId="77777777" w:rsidR="00070AC0" w:rsidRDefault="00000000">
      <w:pPr>
        <w:pStyle w:val="Lijstopsomteken"/>
      </w:pPr>
      <w:r>
        <w:t>binnen- en buitenhoeken</w:t>
      </w:r>
    </w:p>
    <w:p w14:paraId="095B34FF" w14:textId="77777777" w:rsidR="00070AC0" w:rsidRDefault="00000000">
      <w:pPr>
        <w:pStyle w:val="Lijstopsomteken"/>
      </w:pPr>
      <w:r>
        <w:t>bevestigingsmiddelen</w:t>
      </w:r>
    </w:p>
    <w:p w14:paraId="0B0CD35C" w14:textId="77777777" w:rsidR="00070AC0" w:rsidRDefault="00000000">
      <w:pPr>
        <w:pStyle w:val="Lijstopsomteken"/>
      </w:pPr>
      <w:r>
        <w:t>alle nodige hulpstukken</w:t>
      </w:r>
    </w:p>
    <w:p w14:paraId="06153728" w14:textId="77777777" w:rsidR="00070AC0" w:rsidRDefault="00000000">
      <w:pPr>
        <w:pStyle w:val="Lijstopsomteken"/>
      </w:pPr>
      <w:r>
        <w:t>volledige plaatsing</w:t>
      </w:r>
    </w:p>
    <w:p w14:paraId="76F1BEFD" w14:textId="77777777" w:rsidR="00070AC0" w:rsidRDefault="00000000">
      <w:r>
        <w:t>Eenheid van meting: m</w:t>
      </w:r>
    </w:p>
    <w:p w14:paraId="3338D85C" w14:textId="77777777" w:rsidR="00070AC0" w:rsidRDefault="00000000">
      <w:r>
        <w:br w:type="page"/>
      </w:r>
    </w:p>
    <w:p w14:paraId="26D1235B" w14:textId="3194E600" w:rsidR="00070AC0" w:rsidRDefault="00000000">
      <w:pPr>
        <w:pStyle w:val="Kop1"/>
      </w:pPr>
      <w:r>
        <w:lastRenderedPageBreak/>
        <w:t xml:space="preserve">CEISO – Dakrandprofielen in aluminium type ALU 2-Delig H76 </w:t>
      </w:r>
    </w:p>
    <w:p w14:paraId="40461D0B" w14:textId="77777777" w:rsidR="00070AC0" w:rsidRDefault="00000000">
      <w:r>
        <w:t>Bijkomende technische informatie verkrijgbaar via www.ceiso.be</w:t>
      </w:r>
    </w:p>
    <w:p w14:paraId="5CD517AB" w14:textId="77777777" w:rsidR="00070AC0" w:rsidRDefault="00000000">
      <w:pPr>
        <w:pStyle w:val="Kop2"/>
      </w:pPr>
      <w:r>
        <w:t>1. Omschrijving</w:t>
      </w:r>
    </w:p>
    <w:p w14:paraId="75F9F1CE" w14:textId="77777777" w:rsidR="00070AC0" w:rsidRDefault="00000000">
      <w:r>
        <w:t>Deze post omvat het leveren en plaatsen van aluminium dakrandprofielen voor de afwerking van platte daken, inclusief alle noodzakelijke hulpstukken, bevestigingsmiddelen en toebehoren voor een volledige en correcte uitvoering.</w:t>
      </w:r>
    </w:p>
    <w:p w14:paraId="10BE6140" w14:textId="77777777" w:rsidR="00070AC0" w:rsidRDefault="00000000">
      <w:r>
        <w:t>Het systeem zorgt voor een duurzame, mechanische en esthetische afwerking van de dakrand en vormt een aansluiting met de dakafdichting.</w:t>
      </w:r>
    </w:p>
    <w:p w14:paraId="72A5A000" w14:textId="77777777" w:rsidR="00070AC0" w:rsidRDefault="00000000">
      <w:r>
        <w:t>Het geheel omvat onder meer:</w:t>
      </w:r>
    </w:p>
    <w:p w14:paraId="56F81257" w14:textId="77777777" w:rsidR="00070AC0" w:rsidRDefault="00000000">
      <w:pPr>
        <w:pStyle w:val="Lijstopsomteken"/>
      </w:pPr>
      <w:r>
        <w:t>aluminium dakrandprofielen</w:t>
      </w:r>
    </w:p>
    <w:p w14:paraId="05E474A4" w14:textId="77777777" w:rsidR="00070AC0" w:rsidRDefault="00000000">
      <w:pPr>
        <w:pStyle w:val="Lijstopsomteken"/>
      </w:pPr>
      <w:r>
        <w:t>verbindingsplaatjes</w:t>
      </w:r>
    </w:p>
    <w:p w14:paraId="285B73AC" w14:textId="77777777" w:rsidR="00070AC0" w:rsidRDefault="00000000">
      <w:pPr>
        <w:pStyle w:val="Lijstopsomteken"/>
      </w:pPr>
      <w:r>
        <w:t>prefab binnen- en buitenhoeken</w:t>
      </w:r>
    </w:p>
    <w:p w14:paraId="57715AE2" w14:textId="77777777" w:rsidR="00070AC0" w:rsidRDefault="00000000">
      <w:pPr>
        <w:pStyle w:val="Lijstopsomteken"/>
      </w:pPr>
      <w:r>
        <w:t>clips</w:t>
      </w:r>
    </w:p>
    <w:p w14:paraId="32B8824B" w14:textId="77777777" w:rsidR="00070AC0" w:rsidRDefault="00000000">
      <w:pPr>
        <w:pStyle w:val="Lijstopsomteken"/>
      </w:pPr>
      <w:r>
        <w:t>bevestigingsmiddelen</w:t>
      </w:r>
    </w:p>
    <w:p w14:paraId="6B6B4A30" w14:textId="77777777" w:rsidR="00070AC0" w:rsidRDefault="00000000">
      <w:pPr>
        <w:pStyle w:val="Lijstopsomteken"/>
      </w:pPr>
      <w:r>
        <w:t>alle nodige hulpstukken voor een volledige montage</w:t>
      </w:r>
    </w:p>
    <w:p w14:paraId="0E0A1691" w14:textId="77777777" w:rsidR="00070AC0" w:rsidRDefault="00000000">
      <w:pPr>
        <w:pStyle w:val="Kop2"/>
      </w:pPr>
      <w:r>
        <w:t>2. Materiaal</w:t>
      </w:r>
    </w:p>
    <w:p w14:paraId="3410675B" w14:textId="77777777" w:rsidR="00070AC0" w:rsidRDefault="00000000">
      <w:r>
        <w:t>De dakrandprofielen zijn vervaardigd uit geëxtrudeerde aluminiumlegering EN AW 6060 T66 (Al Mg Si 0,5).</w:t>
      </w:r>
    </w:p>
    <w:p w14:paraId="7459EE1D" w14:textId="77777777" w:rsidR="00070AC0" w:rsidRDefault="00000000">
      <w:r>
        <w:t>Kenmerken van het profiel:</w:t>
      </w:r>
    </w:p>
    <w:p w14:paraId="3910C97E" w14:textId="77777777" w:rsidR="00070AC0" w:rsidRDefault="00000000">
      <w:pPr>
        <w:pStyle w:val="Lijstopsomteken"/>
      </w:pPr>
      <w:r>
        <w:t>hoogte: 76 mm</w:t>
      </w:r>
    </w:p>
    <w:p w14:paraId="540EC375" w14:textId="77777777" w:rsidR="00070AC0" w:rsidRDefault="00000000">
      <w:pPr>
        <w:pStyle w:val="Lijstopsomteken"/>
      </w:pPr>
      <w:r>
        <w:t>breedte: 80 mm</w:t>
      </w:r>
    </w:p>
    <w:p w14:paraId="556D53CB" w14:textId="77777777" w:rsidR="00070AC0" w:rsidRDefault="00000000">
      <w:pPr>
        <w:pStyle w:val="Lijstopsomteken"/>
      </w:pPr>
      <w:r>
        <w:t>wanddikte: 1,50 mm</w:t>
      </w:r>
    </w:p>
    <w:p w14:paraId="5E3468FD" w14:textId="77777777" w:rsidR="00070AC0" w:rsidRDefault="00000000">
      <w:pPr>
        <w:pStyle w:val="Lijstopsomteken"/>
      </w:pPr>
      <w:r>
        <w:t>aanslag: 12 mm</w:t>
      </w:r>
    </w:p>
    <w:p w14:paraId="1BAC8E60" w14:textId="77777777" w:rsidR="00070AC0" w:rsidRDefault="00000000">
      <w:pPr>
        <w:pStyle w:val="Lijstopsomteken"/>
      </w:pPr>
      <w:r>
        <w:t>nuttige hoogte onder oplegvlak: 50 mm</w:t>
      </w:r>
    </w:p>
    <w:p w14:paraId="45DEB1E5" w14:textId="77777777" w:rsidR="00070AC0" w:rsidRDefault="00000000">
      <w:pPr>
        <w:pStyle w:val="Lijstopsomteken"/>
      </w:pPr>
      <w:r>
        <w:t>afstand voorzijde tot muur: 22 mm</w:t>
      </w:r>
    </w:p>
    <w:p w14:paraId="0B5B80CD" w14:textId="77777777" w:rsidR="00070AC0" w:rsidRDefault="00000000">
      <w:pPr>
        <w:pStyle w:val="Lijstopsomteken"/>
      </w:pPr>
      <w:r>
        <w:t>standaardlengte: 3,00 m</w:t>
      </w:r>
    </w:p>
    <w:p w14:paraId="5068ED72" w14:textId="77777777" w:rsidR="00070AC0" w:rsidRDefault="00000000">
      <w:pPr>
        <w:pStyle w:val="Lijstopsomteken"/>
      </w:pPr>
      <w:r>
        <w:t>gewicht: ca. 870 g/m</w:t>
      </w:r>
    </w:p>
    <w:p w14:paraId="646A185C" w14:textId="77777777" w:rsidR="00070AC0" w:rsidRDefault="00000000">
      <w:r>
        <w:t>Het oplegvlak van het profiel is voorzien van een geribbelde profilering.</w:t>
      </w:r>
    </w:p>
    <w:p w14:paraId="55357B7B" w14:textId="77777777" w:rsidR="00070AC0" w:rsidRDefault="00000000">
      <w:r>
        <w:t>Toebehoren:</w:t>
      </w:r>
    </w:p>
    <w:p w14:paraId="7FCEF366" w14:textId="77777777" w:rsidR="00070AC0" w:rsidRDefault="00000000">
      <w:pPr>
        <w:pStyle w:val="Lijstopsomteken"/>
      </w:pPr>
      <w:r>
        <w:t>gelaste prefab binnen- en buitenhoeken basis 300 × 300 mm</w:t>
      </w:r>
    </w:p>
    <w:p w14:paraId="415C8877" w14:textId="77777777" w:rsidR="00070AC0" w:rsidRDefault="00000000">
      <w:pPr>
        <w:pStyle w:val="Lijstopsomteken"/>
      </w:pPr>
      <w:r>
        <w:t>clips 120 × 120 mm en verbindingsplaatjes met gebroken hoeken, breedte 60 mm, dikte 2 mm.</w:t>
      </w:r>
    </w:p>
    <w:p w14:paraId="15EC132D" w14:textId="77777777" w:rsidR="00070AC0" w:rsidRDefault="00000000">
      <w:pPr>
        <w:pStyle w:val="Kop2"/>
      </w:pPr>
      <w:r>
        <w:lastRenderedPageBreak/>
        <w:t>3. Oppervlaktebehandeling</w:t>
      </w:r>
    </w:p>
    <w:p w14:paraId="1CA865F0" w14:textId="77777777" w:rsidR="00070AC0" w:rsidRDefault="00000000">
      <w:r>
        <w:t>De profielen worden geleverd met een poedercoating volgens de geldende Qualicoat-richtlijnen.</w:t>
      </w:r>
    </w:p>
    <w:p w14:paraId="035B71B2" w14:textId="77777777" w:rsidR="00070AC0" w:rsidRDefault="00000000">
      <w:r>
        <w:t>Kenmerken:</w:t>
      </w:r>
    </w:p>
    <w:p w14:paraId="66257468" w14:textId="77777777" w:rsidR="00070AC0" w:rsidRDefault="00000000">
      <w:pPr>
        <w:pStyle w:val="Lijstopsomteken"/>
      </w:pPr>
      <w:r>
        <w:t>minimale laagdikte: 60 μm</w:t>
      </w:r>
    </w:p>
    <w:p w14:paraId="45EFA335" w14:textId="77777777" w:rsidR="00070AC0" w:rsidRDefault="00000000">
      <w:pPr>
        <w:pStyle w:val="Lijstopsomteken"/>
      </w:pPr>
      <w:r>
        <w:t>kleur: volgens RAL-kleur naar keuze van de ontwerper</w:t>
      </w:r>
    </w:p>
    <w:p w14:paraId="1554F189" w14:textId="77777777" w:rsidR="00070AC0" w:rsidRDefault="00000000">
      <w:pPr>
        <w:pStyle w:val="Lijstopsomteken"/>
      </w:pPr>
      <w:r>
        <w:t>afwerking: standaard, structuur of metallic mogelijk</w:t>
      </w:r>
    </w:p>
    <w:p w14:paraId="76C2E0F8" w14:textId="77777777" w:rsidR="00070AC0" w:rsidRDefault="00000000">
      <w:pPr>
        <w:pStyle w:val="Kop2"/>
      </w:pPr>
      <w:r>
        <w:t>4. Uitvoering</w:t>
      </w:r>
    </w:p>
    <w:p w14:paraId="2D3D7FE2" w14:textId="77777777" w:rsidR="00070AC0" w:rsidRDefault="00000000">
      <w:r>
        <w:t>De plaatsing gebeurt volgens de voorschriften van de fabrikant en volgens de regels van goed vakmanschap.</w:t>
      </w:r>
    </w:p>
    <w:p w14:paraId="2B5FC942" w14:textId="77777777" w:rsidR="00070AC0" w:rsidRDefault="00000000">
      <w:r>
        <w:t>De uitvoering omvat onder meer:</w:t>
      </w:r>
    </w:p>
    <w:p w14:paraId="14B8BFBF" w14:textId="77777777" w:rsidR="00070AC0" w:rsidRDefault="00000000">
      <w:pPr>
        <w:pStyle w:val="Lijstopsomteken"/>
      </w:pPr>
      <w:r>
        <w:t>correcte uitlijning en bevestiging van de profielen aan de draagconstructie</w:t>
      </w:r>
    </w:p>
    <w:p w14:paraId="0EA0C2E7" w14:textId="77777777" w:rsidR="00070AC0" w:rsidRDefault="00000000">
      <w:pPr>
        <w:pStyle w:val="Lijstopsomteken"/>
      </w:pPr>
      <w:r>
        <w:t>toepassing van verbindingsplaatjes tussen de profielen</w:t>
      </w:r>
    </w:p>
    <w:p w14:paraId="4861DA74" w14:textId="77777777" w:rsidR="00070AC0" w:rsidRDefault="00000000">
      <w:pPr>
        <w:pStyle w:val="Lijstopsomteken"/>
      </w:pPr>
      <w:r>
        <w:t>plaatsing van prefab binnen- en buitenhoeken</w:t>
      </w:r>
    </w:p>
    <w:p w14:paraId="6D06795E" w14:textId="77777777" w:rsidR="00070AC0" w:rsidRDefault="00000000">
      <w:pPr>
        <w:pStyle w:val="Lijstopsomteken"/>
      </w:pPr>
      <w:r>
        <w:t>montage van de clips volgens het systeem van de fabrikant</w:t>
      </w:r>
    </w:p>
    <w:p w14:paraId="2C6AF433" w14:textId="77777777" w:rsidR="00070AC0" w:rsidRDefault="00000000">
      <w:pPr>
        <w:pStyle w:val="Lijstopsomteken"/>
      </w:pPr>
      <w:r>
        <w:t>aansluiting met de dakafdichting zonder beschadiging van de waterdichting</w:t>
      </w:r>
    </w:p>
    <w:p w14:paraId="1E27157B" w14:textId="77777777" w:rsidR="00070AC0" w:rsidRDefault="00000000">
      <w:pPr>
        <w:pStyle w:val="Lijstopsomteken"/>
      </w:pPr>
      <w:r>
        <w:t>realisatie van een doorlopende en stabiele randafwerking</w:t>
      </w:r>
    </w:p>
    <w:p w14:paraId="5C6FD810" w14:textId="77777777" w:rsidR="00070AC0" w:rsidRDefault="00000000">
      <w:r>
        <w:t>Alle bevestigingen gebeuren mechanisch met aangepaste bevestigingsmiddelen, geschikt voor de ondergrond.</w:t>
      </w:r>
    </w:p>
    <w:p w14:paraId="49C0C97C" w14:textId="77777777" w:rsidR="00070AC0" w:rsidRDefault="00000000">
      <w:pPr>
        <w:pStyle w:val="Kop2"/>
      </w:pPr>
      <w:r>
        <w:t>5. Meetcode</w:t>
      </w:r>
    </w:p>
    <w:p w14:paraId="03FE7490" w14:textId="77777777" w:rsidR="00070AC0" w:rsidRDefault="00000000">
      <w:r>
        <w:t>De dakrandprofielen worden gemeten per strekkende meter.</w:t>
      </w:r>
    </w:p>
    <w:p w14:paraId="53CA7BF9" w14:textId="77777777" w:rsidR="00070AC0" w:rsidRDefault="00000000">
      <w:r>
        <w:t>De prijs omvat:</w:t>
      </w:r>
    </w:p>
    <w:p w14:paraId="1A02DA1F" w14:textId="77777777" w:rsidR="00070AC0" w:rsidRDefault="00000000">
      <w:pPr>
        <w:pStyle w:val="Lijstopsomteken"/>
      </w:pPr>
      <w:r>
        <w:t>levering van de profielen</w:t>
      </w:r>
    </w:p>
    <w:p w14:paraId="7A76A8DB" w14:textId="77777777" w:rsidR="00070AC0" w:rsidRDefault="00000000">
      <w:pPr>
        <w:pStyle w:val="Lijstopsomteken"/>
      </w:pPr>
      <w:r>
        <w:t>verbindingsstukken</w:t>
      </w:r>
    </w:p>
    <w:p w14:paraId="3538D258" w14:textId="77777777" w:rsidR="00070AC0" w:rsidRDefault="00000000">
      <w:pPr>
        <w:pStyle w:val="Lijstopsomteken"/>
      </w:pPr>
      <w:r>
        <w:t>binnen- en buitenhoeken</w:t>
      </w:r>
    </w:p>
    <w:p w14:paraId="5FEA4C50" w14:textId="77777777" w:rsidR="00070AC0" w:rsidRDefault="00000000">
      <w:pPr>
        <w:pStyle w:val="Lijstopsomteken"/>
      </w:pPr>
      <w:r>
        <w:t>clips</w:t>
      </w:r>
    </w:p>
    <w:p w14:paraId="3A7E8ACE" w14:textId="77777777" w:rsidR="00070AC0" w:rsidRDefault="00000000">
      <w:pPr>
        <w:pStyle w:val="Lijstopsomteken"/>
      </w:pPr>
      <w:r>
        <w:t>bevestigingsmiddelen</w:t>
      </w:r>
    </w:p>
    <w:p w14:paraId="239FD056" w14:textId="77777777" w:rsidR="00070AC0" w:rsidRDefault="00000000">
      <w:pPr>
        <w:pStyle w:val="Lijstopsomteken"/>
      </w:pPr>
      <w:r>
        <w:t>alle nodige hulpstukken</w:t>
      </w:r>
    </w:p>
    <w:p w14:paraId="4508425E" w14:textId="77777777" w:rsidR="00070AC0" w:rsidRDefault="00000000">
      <w:pPr>
        <w:pStyle w:val="Lijstopsomteken"/>
      </w:pPr>
      <w:r>
        <w:t>volledige plaatsing</w:t>
      </w:r>
    </w:p>
    <w:p w14:paraId="68E6E2CB" w14:textId="77777777" w:rsidR="00070AC0" w:rsidRDefault="00000000">
      <w:r>
        <w:t>Eenheid van meting: m</w:t>
      </w:r>
    </w:p>
    <w:p w14:paraId="7C976CFE" w14:textId="77777777" w:rsidR="00070AC0" w:rsidRDefault="00000000">
      <w:r>
        <w:br w:type="page"/>
      </w:r>
    </w:p>
    <w:sectPr w:rsidR="00070AC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9095454">
    <w:abstractNumId w:val="8"/>
  </w:num>
  <w:num w:numId="2" w16cid:durableId="809715380">
    <w:abstractNumId w:val="6"/>
  </w:num>
  <w:num w:numId="3" w16cid:durableId="572857952">
    <w:abstractNumId w:val="5"/>
  </w:num>
  <w:num w:numId="4" w16cid:durableId="1054886087">
    <w:abstractNumId w:val="4"/>
  </w:num>
  <w:num w:numId="5" w16cid:durableId="205264567">
    <w:abstractNumId w:val="7"/>
  </w:num>
  <w:num w:numId="6" w16cid:durableId="1000936820">
    <w:abstractNumId w:val="3"/>
  </w:num>
  <w:num w:numId="7" w16cid:durableId="1761490444">
    <w:abstractNumId w:val="2"/>
  </w:num>
  <w:num w:numId="8" w16cid:durableId="1196654246">
    <w:abstractNumId w:val="1"/>
  </w:num>
  <w:num w:numId="9" w16cid:durableId="123355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0AC0"/>
    <w:rsid w:val="0015074B"/>
    <w:rsid w:val="0029639D"/>
    <w:rsid w:val="00326F90"/>
    <w:rsid w:val="00986EC4"/>
    <w:rsid w:val="00AA1D8D"/>
    <w:rsid w:val="00B47730"/>
    <w:rsid w:val="00CB0664"/>
    <w:rsid w:val="00CF6A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BB31A"/>
  <w14:defaultImageDpi w14:val="300"/>
  <w15:docId w15:val="{23C0B827-CA90-471A-954E-0FBB69EC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  <w:rPr>
      <w:rFonts w:ascii="Calibri" w:eastAsia="Calibri" w:hAnsi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3172</Words>
  <Characters>17447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Nicolas Crohain</cp:lastModifiedBy>
  <cp:revision>2</cp:revision>
  <dcterms:created xsi:type="dcterms:W3CDTF">2013-12-23T23:15:00Z</dcterms:created>
  <dcterms:modified xsi:type="dcterms:W3CDTF">2026-05-20T10:03:00Z</dcterms:modified>
  <cp:category/>
</cp:coreProperties>
</file>